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591513DC" w:rsidR="00BF7F06" w:rsidRPr="004B25B5" w:rsidRDefault="00D86BB9" w:rsidP="009E4AB7">
      <w:pPr>
        <w:rPr>
          <w:rFonts w:ascii="Calibri" w:hAnsi="Calibri" w:cs="Calibri"/>
          <w:b/>
          <w:bCs/>
          <w:sz w:val="26"/>
          <w:szCs w:val="26"/>
        </w:rPr>
      </w:pPr>
      <w:r>
        <w:rPr>
          <w:rFonts w:ascii="Calibri" w:hAnsi="Calibri" w:cs="Calibri"/>
          <w:b/>
          <w:bCs/>
          <w:sz w:val="26"/>
          <w:szCs w:val="26"/>
        </w:rPr>
        <w:t>Doubters Welcome</w:t>
      </w:r>
    </w:p>
    <w:p w14:paraId="2CDC2AFF" w14:textId="7F5C4386" w:rsidR="007A6325" w:rsidRPr="004B25B5" w:rsidRDefault="0089231B" w:rsidP="009E4AB7">
      <w:pPr>
        <w:rPr>
          <w:rFonts w:ascii="Calibri" w:hAnsi="Calibri" w:cs="Calibri"/>
          <w:b/>
          <w:bCs/>
          <w:sz w:val="26"/>
          <w:szCs w:val="26"/>
        </w:rPr>
      </w:pPr>
      <w:r>
        <w:rPr>
          <w:rFonts w:ascii="Calibri" w:hAnsi="Calibri" w:cs="Calibri"/>
          <w:b/>
          <w:bCs/>
          <w:sz w:val="26"/>
          <w:szCs w:val="26"/>
        </w:rPr>
        <w:t>Don’t Doubt God Out</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Pr>
          <w:rFonts w:ascii="Calibri" w:hAnsi="Calibri" w:cs="Calibri"/>
          <w:b/>
          <w:bCs/>
          <w:sz w:val="26"/>
          <w:szCs w:val="26"/>
        </w:rPr>
        <w:t>2</w:t>
      </w:r>
      <w:r w:rsidR="00B940D4">
        <w:rPr>
          <w:rFonts w:ascii="Calibri" w:hAnsi="Calibri" w:cs="Calibri"/>
          <w:b/>
          <w:bCs/>
          <w:sz w:val="26"/>
          <w:szCs w:val="26"/>
        </w:rPr>
        <w:t xml:space="preserve"> </w:t>
      </w:r>
      <w:r w:rsidR="00C01D01">
        <w:rPr>
          <w:rFonts w:ascii="Calibri" w:hAnsi="Calibri" w:cs="Calibri"/>
          <w:b/>
          <w:bCs/>
          <w:sz w:val="26"/>
          <w:szCs w:val="26"/>
        </w:rPr>
        <w:t xml:space="preserve">of </w:t>
      </w:r>
      <w:r w:rsidR="00D86BB9">
        <w:rPr>
          <w:rFonts w:ascii="Calibri" w:hAnsi="Calibri" w:cs="Calibri"/>
          <w:b/>
          <w:bCs/>
          <w:sz w:val="26"/>
          <w:szCs w:val="26"/>
        </w:rPr>
        <w:t>3</w:t>
      </w:r>
      <w:r w:rsidR="00C01D01">
        <w:rPr>
          <w:rFonts w:ascii="Calibri" w:hAnsi="Calibri" w:cs="Calibri"/>
          <w:b/>
          <w:bCs/>
          <w:sz w:val="26"/>
          <w:szCs w:val="26"/>
        </w:rPr>
        <w:t>)</w:t>
      </w:r>
    </w:p>
    <w:p w14:paraId="156A3DE0" w14:textId="53666923" w:rsidR="007A6325" w:rsidRPr="004B25B5" w:rsidRDefault="0089231B" w:rsidP="009E4AB7">
      <w:pPr>
        <w:rPr>
          <w:rFonts w:ascii="Calibri" w:hAnsi="Calibri" w:cs="Calibri"/>
          <w:b/>
          <w:bCs/>
          <w:sz w:val="26"/>
          <w:szCs w:val="26"/>
        </w:rPr>
      </w:pPr>
      <w:r>
        <w:rPr>
          <w:rFonts w:ascii="Calibri" w:hAnsi="Calibri" w:cs="Calibri"/>
          <w:b/>
          <w:bCs/>
          <w:sz w:val="26"/>
          <w:szCs w:val="26"/>
        </w:rPr>
        <w:t>Matthew 11:15</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565F88EA" w14:textId="08F092A4" w:rsidR="0089231B" w:rsidRPr="0089231B" w:rsidRDefault="0089231B" w:rsidP="0089231B">
      <w:pPr>
        <w:spacing w:line="276" w:lineRule="auto"/>
        <w:rPr>
          <w:rFonts w:ascii="Calibri" w:hAnsi="Calibri"/>
        </w:rPr>
      </w:pPr>
      <w:r w:rsidRPr="0089231B">
        <w:rPr>
          <w:rFonts w:ascii="Calibri" w:hAnsi="Calibri"/>
        </w:rPr>
        <w:t xml:space="preserve">I have a question. Do you ever have any doubts about God? Do you ever have any questions about God? Maybe you've wondered, “Why did God do this and He didn't do that?” Maybe things haven't quite turned out the way that you thought that they should have. Do you ever have any questions? Do you ever have any doubts? Do you feel like God has let you down? Do you wonder about certain teachings of the Bible or questions about certain topics? If you do, you're not alone. </w:t>
      </w:r>
    </w:p>
    <w:p w14:paraId="2A144E94" w14:textId="77777777" w:rsidR="0089231B" w:rsidRPr="0089231B" w:rsidRDefault="0089231B" w:rsidP="0089231B">
      <w:pPr>
        <w:spacing w:line="276" w:lineRule="auto"/>
        <w:rPr>
          <w:rFonts w:ascii="Calibri" w:hAnsi="Calibri"/>
        </w:rPr>
      </w:pPr>
    </w:p>
    <w:p w14:paraId="681747E0" w14:textId="77777777" w:rsidR="0089231B" w:rsidRPr="0089231B" w:rsidRDefault="0089231B" w:rsidP="0089231B">
      <w:pPr>
        <w:spacing w:line="276" w:lineRule="auto"/>
        <w:rPr>
          <w:rFonts w:ascii="Calibri" w:hAnsi="Calibri"/>
        </w:rPr>
      </w:pPr>
      <w:r w:rsidRPr="0089231B">
        <w:rPr>
          <w:rFonts w:ascii="Calibri" w:hAnsi="Calibri"/>
        </w:rPr>
        <w:t xml:space="preserve">I want us to look today at this series “Doubters Welcome” that we kicked off last weekend. I want to build on what we talked about last Sunday by looking at Matthew 11. </w:t>
      </w:r>
    </w:p>
    <w:p w14:paraId="602D3A7C" w14:textId="77777777" w:rsidR="0089231B" w:rsidRPr="0089231B" w:rsidRDefault="0089231B" w:rsidP="0089231B">
      <w:pPr>
        <w:spacing w:line="276" w:lineRule="auto"/>
        <w:rPr>
          <w:rFonts w:ascii="Calibri" w:hAnsi="Calibri"/>
        </w:rPr>
      </w:pPr>
    </w:p>
    <w:p w14:paraId="42298648" w14:textId="278BCA1B" w:rsidR="0089231B" w:rsidRPr="0089231B" w:rsidRDefault="0089231B" w:rsidP="0089231B">
      <w:pPr>
        <w:spacing w:line="276" w:lineRule="auto"/>
        <w:rPr>
          <w:rFonts w:ascii="Calibri" w:hAnsi="Calibri"/>
        </w:rPr>
      </w:pPr>
      <w:r w:rsidRPr="0089231B">
        <w:rPr>
          <w:rFonts w:ascii="Calibri" w:hAnsi="Calibri"/>
        </w:rPr>
        <w:t xml:space="preserve">We're looking at one of the great heroes of the New Testament. He was a man that doubted. His name is John the Baptist. John the Baptist is truly one of the great heroes of the gospel story. It's Jesus and then probably John the Baptist. We might call him the notorious JTB. John the Baptist was a bad dude. </w:t>
      </w:r>
      <w:r w:rsidR="0098117A">
        <w:rPr>
          <w:rFonts w:ascii="Calibri" w:hAnsi="Calibri"/>
        </w:rPr>
        <w:t xml:space="preserve">He prepared the way for Jesus. </w:t>
      </w:r>
      <w:r w:rsidRPr="0089231B">
        <w:rPr>
          <w:rFonts w:ascii="Calibri" w:hAnsi="Calibri"/>
        </w:rPr>
        <w:t xml:space="preserve">He ate locusts and honey in the wilderness. He wore camel's hair. You know he was a man's man if he wore camel hair. </w:t>
      </w:r>
      <w:proofErr w:type="spellStart"/>
      <w:r w:rsidRPr="0089231B">
        <w:rPr>
          <w:rFonts w:ascii="Calibri" w:hAnsi="Calibri"/>
        </w:rPr>
        <w:t>But i</w:t>
      </w:r>
      <w:proofErr w:type="spellEnd"/>
      <w:r w:rsidRPr="0089231B">
        <w:rPr>
          <w:rFonts w:ascii="Calibri" w:hAnsi="Calibri"/>
        </w:rPr>
        <w:t xml:space="preserve">t got to the end of John's </w:t>
      </w:r>
      <w:proofErr w:type="gramStart"/>
      <w:r w:rsidRPr="0089231B">
        <w:rPr>
          <w:rFonts w:ascii="Calibri" w:hAnsi="Calibri"/>
        </w:rPr>
        <w:t>life</w:t>
      </w:r>
      <w:proofErr w:type="gramEnd"/>
      <w:r w:rsidRPr="0089231B">
        <w:rPr>
          <w:rFonts w:ascii="Calibri" w:hAnsi="Calibri"/>
        </w:rPr>
        <w:t xml:space="preserve"> and he has some questions about Jesus. </w:t>
      </w:r>
    </w:p>
    <w:p w14:paraId="4E114CD3" w14:textId="77777777" w:rsidR="0089231B" w:rsidRPr="0089231B" w:rsidRDefault="0089231B" w:rsidP="0089231B">
      <w:pPr>
        <w:spacing w:line="276" w:lineRule="auto"/>
        <w:rPr>
          <w:rFonts w:ascii="Calibri" w:hAnsi="Calibri"/>
        </w:rPr>
      </w:pPr>
    </w:p>
    <w:p w14:paraId="08BD1E3C" w14:textId="63F50541" w:rsidR="0089231B" w:rsidRPr="0089231B" w:rsidRDefault="0089231B" w:rsidP="0089231B">
      <w:pPr>
        <w:spacing w:line="276" w:lineRule="auto"/>
        <w:rPr>
          <w:rFonts w:ascii="Calibri" w:hAnsi="Calibri"/>
        </w:rPr>
      </w:pPr>
      <w:r w:rsidRPr="0089231B">
        <w:rPr>
          <w:rFonts w:ascii="Calibri" w:hAnsi="Calibri"/>
        </w:rPr>
        <w:t xml:space="preserve">Just to look at John's life very briefly, John was the predecessor of Jesus in the sense that he was the one preparing the way for the coming of the Messiah. John was the cousin of Jesus. He was a few months older than Jesus. He preached, “Repent, for the kingdom of heaven is at hand.” He was getting people in order. He preached a tough message. Can you imagine if the sermon every weekend was repent? “Repent, for the kingdom of heaven is coming. Jesus is coming.” He was the setup man for Jesus. But later in his life, right as he's about to die, he has some questions. He wants to make sure, “I hope I got this right.” Maybe you've thought that before. You can be a person of great faith and still have doubts. </w:t>
      </w:r>
    </w:p>
    <w:p w14:paraId="5A3DA6A2" w14:textId="77777777" w:rsidR="0089231B" w:rsidRPr="0089231B" w:rsidRDefault="0089231B" w:rsidP="0089231B">
      <w:pPr>
        <w:spacing w:line="276" w:lineRule="auto"/>
        <w:rPr>
          <w:rFonts w:ascii="Calibri" w:hAnsi="Calibri"/>
        </w:rPr>
      </w:pPr>
    </w:p>
    <w:p w14:paraId="0A2E6F98" w14:textId="77777777" w:rsidR="0089231B" w:rsidRPr="0089231B" w:rsidRDefault="0089231B" w:rsidP="0089231B">
      <w:pPr>
        <w:spacing w:line="276" w:lineRule="auto"/>
        <w:rPr>
          <w:rFonts w:ascii="Calibri" w:hAnsi="Calibri"/>
        </w:rPr>
      </w:pPr>
      <w:r w:rsidRPr="0089231B">
        <w:rPr>
          <w:rFonts w:ascii="Calibri" w:hAnsi="Calibri"/>
        </w:rPr>
        <w:t xml:space="preserve">Let's look at Matthew 11 at this great hero, John the Baptist, and let's see how Jesus addressed the doubts of John the Baptist. Because the same way that Jesus addressed John is the same way that Jesus is going to address your doubts. </w:t>
      </w:r>
    </w:p>
    <w:p w14:paraId="327BCC6C" w14:textId="77777777" w:rsidR="0089231B" w:rsidRPr="0089231B" w:rsidRDefault="0089231B" w:rsidP="0089231B">
      <w:pPr>
        <w:spacing w:line="276" w:lineRule="auto"/>
        <w:rPr>
          <w:rFonts w:ascii="Calibri" w:hAnsi="Calibri"/>
        </w:rPr>
      </w:pPr>
    </w:p>
    <w:p w14:paraId="525E1989" w14:textId="77777777" w:rsidR="0089231B" w:rsidRPr="0089231B" w:rsidRDefault="0089231B" w:rsidP="0089231B">
      <w:pPr>
        <w:spacing w:line="276" w:lineRule="auto"/>
        <w:rPr>
          <w:rFonts w:ascii="Calibri" w:hAnsi="Calibri"/>
        </w:rPr>
      </w:pPr>
      <w:r w:rsidRPr="0089231B">
        <w:rPr>
          <w:rFonts w:ascii="Calibri" w:hAnsi="Calibri"/>
        </w:rPr>
        <w:t>To overcome doubt, we have to:</w:t>
      </w:r>
    </w:p>
    <w:p w14:paraId="7F066F7D" w14:textId="77777777" w:rsidR="0089231B" w:rsidRPr="0089231B" w:rsidRDefault="0089231B" w:rsidP="0089231B">
      <w:pPr>
        <w:spacing w:line="276" w:lineRule="auto"/>
        <w:rPr>
          <w:rFonts w:ascii="Calibri" w:hAnsi="Calibri"/>
        </w:rPr>
      </w:pPr>
    </w:p>
    <w:p w14:paraId="34EFFCA1" w14:textId="77777777" w:rsidR="0089231B" w:rsidRPr="0089231B" w:rsidRDefault="0089231B" w:rsidP="0089231B">
      <w:pPr>
        <w:spacing w:line="276" w:lineRule="auto"/>
        <w:rPr>
          <w:rFonts w:ascii="Calibri" w:hAnsi="Calibri"/>
          <w:b/>
          <w:bCs/>
        </w:rPr>
      </w:pPr>
      <w:r w:rsidRPr="0089231B">
        <w:rPr>
          <w:rFonts w:ascii="Calibri" w:hAnsi="Calibri"/>
          <w:b/>
          <w:bCs/>
        </w:rPr>
        <w:t>1. Clarify your Christ.</w:t>
      </w:r>
    </w:p>
    <w:p w14:paraId="75BB8DD1" w14:textId="77777777" w:rsidR="0089231B" w:rsidRPr="0089231B" w:rsidRDefault="0089231B" w:rsidP="0089231B">
      <w:pPr>
        <w:spacing w:line="276" w:lineRule="auto"/>
        <w:rPr>
          <w:rFonts w:ascii="Calibri" w:hAnsi="Calibri"/>
        </w:rPr>
      </w:pPr>
    </w:p>
    <w:p w14:paraId="373C8941" w14:textId="77777777" w:rsidR="0089231B" w:rsidRPr="0089231B" w:rsidRDefault="0089231B" w:rsidP="0089231B">
      <w:pPr>
        <w:spacing w:line="276" w:lineRule="auto"/>
        <w:rPr>
          <w:rFonts w:ascii="Calibri" w:hAnsi="Calibri"/>
        </w:rPr>
      </w:pPr>
      <w:r w:rsidRPr="0089231B">
        <w:rPr>
          <w:rFonts w:ascii="Calibri" w:hAnsi="Calibri"/>
        </w:rPr>
        <w:t>“When John heard in prison what Christ was doing, he sent his disciples to ask him, ‘Are you the one who was to come, or should we expect someone else?’” (Matthew 11:2-3).</w:t>
      </w:r>
    </w:p>
    <w:p w14:paraId="286A660B" w14:textId="77777777" w:rsidR="0089231B" w:rsidRPr="0089231B" w:rsidRDefault="0089231B" w:rsidP="0089231B">
      <w:pPr>
        <w:spacing w:line="276" w:lineRule="auto"/>
        <w:rPr>
          <w:rFonts w:ascii="Calibri" w:hAnsi="Calibri"/>
        </w:rPr>
      </w:pPr>
    </w:p>
    <w:p w14:paraId="14D98F43" w14:textId="77777777" w:rsidR="0089231B" w:rsidRPr="0089231B" w:rsidRDefault="0089231B" w:rsidP="0089231B">
      <w:pPr>
        <w:spacing w:line="276" w:lineRule="auto"/>
        <w:rPr>
          <w:rFonts w:ascii="Calibri" w:hAnsi="Calibri"/>
        </w:rPr>
      </w:pPr>
      <w:r w:rsidRPr="0089231B">
        <w:rPr>
          <w:rFonts w:ascii="Calibri" w:hAnsi="Calibri"/>
        </w:rPr>
        <w:t xml:space="preserve">This is after he already told everybody to follow Jesus. John has been arrested, he's in prison. We'll talk a little bit more about that in a minute. John has some disciples too and he sends them to Jesus. He’s like, “Jesus, did we get this right?” </w:t>
      </w:r>
    </w:p>
    <w:p w14:paraId="7959B9F4" w14:textId="77777777" w:rsidR="0089231B" w:rsidRPr="0089231B" w:rsidRDefault="0089231B" w:rsidP="0089231B">
      <w:pPr>
        <w:spacing w:line="276" w:lineRule="auto"/>
        <w:rPr>
          <w:rFonts w:ascii="Calibri" w:hAnsi="Calibri"/>
        </w:rPr>
      </w:pPr>
    </w:p>
    <w:p w14:paraId="023FC3D3" w14:textId="2CDD8B6D" w:rsidR="0089231B" w:rsidRPr="0089231B" w:rsidRDefault="0089231B" w:rsidP="0089231B">
      <w:pPr>
        <w:spacing w:line="276" w:lineRule="auto"/>
        <w:rPr>
          <w:rFonts w:ascii="Calibri" w:hAnsi="Calibri"/>
        </w:rPr>
      </w:pPr>
      <w:r w:rsidRPr="0089231B">
        <w:rPr>
          <w:rFonts w:ascii="Calibri" w:hAnsi="Calibri"/>
        </w:rPr>
        <w:t xml:space="preserve">Now why would John have doubts? One of the reasons that John doubted was because there was confusion about the coming of the Messiah. Many of the Jews thought the Messiah would be a political </w:t>
      </w:r>
      <w:r w:rsidR="001F16E7">
        <w:rPr>
          <w:rFonts w:ascii="Calibri" w:hAnsi="Calibri"/>
        </w:rPr>
        <w:t xml:space="preserve">or </w:t>
      </w:r>
      <w:r w:rsidRPr="0089231B">
        <w:rPr>
          <w:rFonts w:ascii="Calibri" w:hAnsi="Calibri"/>
        </w:rPr>
        <w:t xml:space="preserve">military ruler. </w:t>
      </w:r>
      <w:proofErr w:type="gramStart"/>
      <w:r w:rsidRPr="0089231B">
        <w:rPr>
          <w:rFonts w:ascii="Calibri" w:hAnsi="Calibri"/>
        </w:rPr>
        <w:t>All of a sudden</w:t>
      </w:r>
      <w:proofErr w:type="gramEnd"/>
      <w:r w:rsidRPr="0089231B">
        <w:rPr>
          <w:rFonts w:ascii="Calibri" w:hAnsi="Calibri"/>
        </w:rPr>
        <w:t xml:space="preserve"> Jesus shows up and He’s eating dinner with sinners, talking to prostitutes, and healing people. They're like, “Wait a second. We thought the Messiah was going to sit on the throne.” They read the passages in the Old Testament about the glory of the Messiah and they forgot to read about the suffering servant. </w:t>
      </w:r>
    </w:p>
    <w:p w14:paraId="634824A1" w14:textId="77777777" w:rsidR="0089231B" w:rsidRPr="0089231B" w:rsidRDefault="0089231B" w:rsidP="0089231B">
      <w:pPr>
        <w:spacing w:line="276" w:lineRule="auto"/>
        <w:rPr>
          <w:rFonts w:ascii="Calibri" w:hAnsi="Calibri"/>
        </w:rPr>
      </w:pPr>
    </w:p>
    <w:p w14:paraId="61B2306C" w14:textId="77777777" w:rsidR="0089231B" w:rsidRPr="0089231B" w:rsidRDefault="0089231B" w:rsidP="0089231B">
      <w:pPr>
        <w:spacing w:line="276" w:lineRule="auto"/>
        <w:rPr>
          <w:rFonts w:ascii="Calibri" w:hAnsi="Calibri"/>
        </w:rPr>
      </w:pPr>
      <w:r w:rsidRPr="0089231B">
        <w:rPr>
          <w:rFonts w:ascii="Calibri" w:hAnsi="Calibri"/>
        </w:rPr>
        <w:t xml:space="preserve">By the way, Jesus is both. Jesus is a suffering servant and He is a victorious, glorious Savior. If at any moment we begin to focus on one to the exclusion of the other, we will have an imbalanced view of Jesus. Sometimes our doubts come from the fact that we're not sure who Jesus really is. To overcome doubt, we need to clarify our Christ. We need to make sure that we're looking at the right script. Do we really know who Jesus is? </w:t>
      </w:r>
    </w:p>
    <w:p w14:paraId="0BF87A5A" w14:textId="77777777" w:rsidR="0089231B" w:rsidRPr="0089231B" w:rsidRDefault="0089231B" w:rsidP="0089231B">
      <w:pPr>
        <w:spacing w:line="276" w:lineRule="auto"/>
        <w:rPr>
          <w:rFonts w:ascii="Calibri" w:hAnsi="Calibri"/>
        </w:rPr>
      </w:pPr>
    </w:p>
    <w:p w14:paraId="567A7D60" w14:textId="0BFF2CF4" w:rsidR="0089231B" w:rsidRPr="0089231B" w:rsidRDefault="0089231B" w:rsidP="0089231B">
      <w:pPr>
        <w:spacing w:line="276" w:lineRule="auto"/>
        <w:rPr>
          <w:rFonts w:ascii="Calibri" w:hAnsi="Calibri"/>
        </w:rPr>
      </w:pPr>
      <w:r w:rsidRPr="0089231B">
        <w:rPr>
          <w:rFonts w:ascii="Calibri" w:hAnsi="Calibri"/>
        </w:rPr>
        <w:t xml:space="preserve">A few years ago I was getting these calls three, four times a day. They were </w:t>
      </w:r>
      <w:proofErr w:type="spellStart"/>
      <w:r w:rsidR="001F16E7">
        <w:rPr>
          <w:rFonts w:ascii="Calibri" w:hAnsi="Calibri"/>
        </w:rPr>
        <w:t>robo</w:t>
      </w:r>
      <w:proofErr w:type="spellEnd"/>
      <w:r w:rsidR="001F16E7">
        <w:rPr>
          <w:rFonts w:ascii="Calibri" w:hAnsi="Calibri"/>
        </w:rPr>
        <w:t xml:space="preserve"> </w:t>
      </w:r>
      <w:r w:rsidRPr="0089231B">
        <w:rPr>
          <w:rFonts w:ascii="Calibri" w:hAnsi="Calibri"/>
        </w:rPr>
        <w:t>calls. Do you guys ever get those? They kept saying, “This is a message for James Zeller. James Zeller you have outstanding debts. Immediately push zero to talk to an operator and resolve this issue.” I just ignored it for weeks and weeks. It was driving me crazy. I'd be pray</w:t>
      </w:r>
      <w:r w:rsidR="001F16E7">
        <w:rPr>
          <w:rFonts w:ascii="Calibri" w:hAnsi="Calibri"/>
        </w:rPr>
        <w:t>ing</w:t>
      </w:r>
      <w:r w:rsidRPr="0089231B">
        <w:rPr>
          <w:rFonts w:ascii="Calibri" w:hAnsi="Calibri"/>
        </w:rPr>
        <w:t xml:space="preserve">, I'd be working on a sermon, I would be talking to a church member on the phone, I would be </w:t>
      </w:r>
      <w:r w:rsidR="001F16E7">
        <w:rPr>
          <w:rFonts w:ascii="Calibri" w:hAnsi="Calibri"/>
        </w:rPr>
        <w:t>thinking</w:t>
      </w:r>
      <w:r w:rsidRPr="0089231B">
        <w:rPr>
          <w:rFonts w:ascii="Calibri" w:hAnsi="Calibri"/>
        </w:rPr>
        <w:t xml:space="preserve">, and all of a </w:t>
      </w:r>
      <w:proofErr w:type="gramStart"/>
      <w:r w:rsidRPr="0089231B">
        <w:rPr>
          <w:rFonts w:ascii="Calibri" w:hAnsi="Calibri"/>
        </w:rPr>
        <w:t>sudden</w:t>
      </w:r>
      <w:proofErr w:type="gramEnd"/>
      <w:r w:rsidRPr="0089231B">
        <w:rPr>
          <w:rFonts w:ascii="Calibri" w:hAnsi="Calibri"/>
        </w:rPr>
        <w:t xml:space="preserve"> I’m getting these silly calls. It’s over and over again. Finally I answered the phone and I'm like, “I'm going to give him a piece of my mind.” </w:t>
      </w:r>
    </w:p>
    <w:p w14:paraId="3428ABEF" w14:textId="77777777" w:rsidR="0089231B" w:rsidRPr="0089231B" w:rsidRDefault="0089231B" w:rsidP="0089231B">
      <w:pPr>
        <w:spacing w:line="276" w:lineRule="auto"/>
        <w:rPr>
          <w:rFonts w:ascii="Calibri" w:hAnsi="Calibri"/>
        </w:rPr>
      </w:pPr>
    </w:p>
    <w:p w14:paraId="1758C46C" w14:textId="1719A2BA" w:rsidR="0089231B" w:rsidRPr="0089231B" w:rsidRDefault="0089231B" w:rsidP="0089231B">
      <w:pPr>
        <w:spacing w:line="276" w:lineRule="auto"/>
        <w:rPr>
          <w:rFonts w:ascii="Calibri" w:hAnsi="Calibri"/>
        </w:rPr>
      </w:pPr>
      <w:r w:rsidRPr="0089231B">
        <w:rPr>
          <w:rFonts w:ascii="Calibri" w:hAnsi="Calibri"/>
        </w:rPr>
        <w:t xml:space="preserve">I answered the phone. The guy said, “James, we know where you are and it’s time for you to settle your debts.” I said, “I am absolutely not James Zeller. Just because my last name is Heller and my last name rhymes with Zeller doesn't mean that I'm James.” The guy proceeded to tell me that I was James Zeller. He was so convincing, I actually started to question myself at the end. I was like, “Maybe I really am James Zeller. Maybe I really do have these outstanding debts.” It was a case of mistaken identity. </w:t>
      </w:r>
      <w:r w:rsidR="001F16E7">
        <w:rPr>
          <w:rFonts w:ascii="Calibri" w:hAnsi="Calibri"/>
        </w:rPr>
        <w:t>I wasn’t who the bill collector thought I was.</w:t>
      </w:r>
    </w:p>
    <w:p w14:paraId="4374197C" w14:textId="77777777" w:rsidR="0089231B" w:rsidRPr="0089231B" w:rsidRDefault="0089231B" w:rsidP="0089231B">
      <w:pPr>
        <w:spacing w:line="276" w:lineRule="auto"/>
        <w:rPr>
          <w:rFonts w:ascii="Calibri" w:hAnsi="Calibri"/>
        </w:rPr>
      </w:pPr>
    </w:p>
    <w:p w14:paraId="58027101" w14:textId="2DB8F880" w:rsidR="0089231B" w:rsidRPr="0089231B" w:rsidRDefault="0089231B" w:rsidP="0089231B">
      <w:pPr>
        <w:spacing w:line="276" w:lineRule="auto"/>
        <w:rPr>
          <w:rFonts w:ascii="Calibri" w:hAnsi="Calibri"/>
        </w:rPr>
      </w:pPr>
      <w:r w:rsidRPr="0089231B">
        <w:rPr>
          <w:rFonts w:ascii="Calibri" w:hAnsi="Calibri"/>
        </w:rPr>
        <w:lastRenderedPageBreak/>
        <w:t xml:space="preserve">Spiritually when it comes to Christ, there's a lot of people </w:t>
      </w:r>
      <w:r w:rsidR="0098117A">
        <w:rPr>
          <w:rFonts w:ascii="Calibri" w:hAnsi="Calibri"/>
        </w:rPr>
        <w:t xml:space="preserve">calling the wrong </w:t>
      </w:r>
      <w:r w:rsidRPr="0089231B">
        <w:rPr>
          <w:rFonts w:ascii="Calibri" w:hAnsi="Calibri"/>
        </w:rPr>
        <w:t xml:space="preserve">Jesus. If we believe Jesus is a sage or a </w:t>
      </w:r>
      <w:proofErr w:type="gramStart"/>
      <w:r w:rsidRPr="0089231B">
        <w:rPr>
          <w:rFonts w:ascii="Calibri" w:hAnsi="Calibri"/>
        </w:rPr>
        <w:t>teacher</w:t>
      </w:r>
      <w:proofErr w:type="gramEnd"/>
      <w:r w:rsidR="0098117A">
        <w:rPr>
          <w:rFonts w:ascii="Calibri" w:hAnsi="Calibri"/>
        </w:rPr>
        <w:t xml:space="preserve"> we are confused</w:t>
      </w:r>
      <w:r w:rsidRPr="0089231B">
        <w:rPr>
          <w:rFonts w:ascii="Calibri" w:hAnsi="Calibri"/>
        </w:rPr>
        <w:t xml:space="preserve">. Certainly Jesus taught some amazing things. The greatest sermon ever preached, the Sermon on the Mount, was amazing. Jesus was a teacher. But </w:t>
      </w:r>
      <w:r w:rsidR="0098117A">
        <w:rPr>
          <w:rFonts w:ascii="Calibri" w:hAnsi="Calibri"/>
        </w:rPr>
        <w:t>more importantly he was</w:t>
      </w:r>
      <w:r w:rsidRPr="0089231B">
        <w:rPr>
          <w:rFonts w:ascii="Calibri" w:hAnsi="Calibri"/>
        </w:rPr>
        <w:t xml:space="preserve"> a Savior. </w:t>
      </w:r>
    </w:p>
    <w:p w14:paraId="70B60DB9" w14:textId="77777777" w:rsidR="0089231B" w:rsidRPr="0089231B" w:rsidRDefault="0089231B" w:rsidP="0089231B">
      <w:pPr>
        <w:spacing w:line="276" w:lineRule="auto"/>
        <w:rPr>
          <w:rFonts w:ascii="Calibri" w:hAnsi="Calibri"/>
        </w:rPr>
      </w:pPr>
    </w:p>
    <w:p w14:paraId="133974A9" w14:textId="77777777" w:rsidR="0089231B" w:rsidRPr="0089231B" w:rsidRDefault="0089231B" w:rsidP="0089231B">
      <w:pPr>
        <w:spacing w:line="276" w:lineRule="auto"/>
        <w:rPr>
          <w:rFonts w:ascii="Calibri" w:hAnsi="Calibri"/>
        </w:rPr>
      </w:pPr>
      <w:r w:rsidRPr="0089231B">
        <w:rPr>
          <w:rFonts w:ascii="Calibri" w:hAnsi="Calibri"/>
        </w:rPr>
        <w:t>“I have come to seek and to save that which was lost” (Luke 19:10).</w:t>
      </w:r>
    </w:p>
    <w:p w14:paraId="1E3D3404" w14:textId="77777777" w:rsidR="0089231B" w:rsidRPr="0089231B" w:rsidRDefault="0089231B" w:rsidP="0089231B">
      <w:pPr>
        <w:spacing w:line="276" w:lineRule="auto"/>
        <w:rPr>
          <w:rFonts w:ascii="Calibri" w:hAnsi="Calibri"/>
        </w:rPr>
      </w:pPr>
    </w:p>
    <w:p w14:paraId="2D012EE8" w14:textId="77777777" w:rsidR="0089231B" w:rsidRPr="0089231B" w:rsidRDefault="0089231B" w:rsidP="0089231B">
      <w:pPr>
        <w:spacing w:line="276" w:lineRule="auto"/>
        <w:rPr>
          <w:rFonts w:ascii="Calibri" w:hAnsi="Calibri"/>
        </w:rPr>
      </w:pPr>
      <w:r w:rsidRPr="0089231B">
        <w:rPr>
          <w:rFonts w:ascii="Calibri" w:hAnsi="Calibri"/>
        </w:rPr>
        <w:t xml:space="preserve">That is the mission of Jesus. To understand Jesus, we have to understand what Jesus is all about. Jesus is not just a mythological character. </w:t>
      </w:r>
    </w:p>
    <w:p w14:paraId="21714FA0" w14:textId="77777777" w:rsidR="0089231B" w:rsidRPr="0089231B" w:rsidRDefault="0089231B" w:rsidP="0089231B">
      <w:pPr>
        <w:spacing w:line="276" w:lineRule="auto"/>
        <w:rPr>
          <w:rFonts w:ascii="Calibri" w:hAnsi="Calibri"/>
        </w:rPr>
      </w:pPr>
    </w:p>
    <w:p w14:paraId="130882B2" w14:textId="1A48026D" w:rsidR="0089231B" w:rsidRPr="0089231B" w:rsidRDefault="0089231B" w:rsidP="0089231B">
      <w:pPr>
        <w:spacing w:line="276" w:lineRule="auto"/>
        <w:rPr>
          <w:rFonts w:ascii="Calibri" w:hAnsi="Calibri"/>
        </w:rPr>
      </w:pPr>
      <w:r w:rsidRPr="0089231B">
        <w:rPr>
          <w:rFonts w:ascii="Calibri" w:hAnsi="Calibri"/>
        </w:rPr>
        <w:t>I talked to one of our kindergarteners after her class</w:t>
      </w:r>
      <w:r w:rsidR="0098117A">
        <w:rPr>
          <w:rFonts w:ascii="Calibri" w:hAnsi="Calibri"/>
        </w:rPr>
        <w:t xml:space="preserve"> at church</w:t>
      </w:r>
      <w:r w:rsidRPr="0089231B">
        <w:rPr>
          <w:rFonts w:ascii="Calibri" w:hAnsi="Calibri"/>
        </w:rPr>
        <w:t>.  I said, “Hey, sweetheart. What's your favorite character or story of the Bible?” She smiled real big and said, “Snow White and the Seven Dwarfs.” I thought, “Our kids ministry is doing a great job teaching the Bible.” We’ve got Rapunzel, we've got Peter Pan, we've got Cinderella</w:t>
      </w:r>
      <w:r w:rsidR="0098117A">
        <w:rPr>
          <w:rFonts w:ascii="Calibri" w:hAnsi="Calibri"/>
        </w:rPr>
        <w:t>, w</w:t>
      </w:r>
      <w:r w:rsidRPr="0089231B">
        <w:rPr>
          <w:rFonts w:ascii="Calibri" w:hAnsi="Calibri"/>
        </w:rPr>
        <w:t xml:space="preserve">e've got Jesus! </w:t>
      </w:r>
      <w:r w:rsidR="001F16E7">
        <w:rPr>
          <w:rFonts w:ascii="Calibri" w:hAnsi="Calibri"/>
        </w:rPr>
        <w:t xml:space="preserve">It’s easy to lump all of them together. </w:t>
      </w:r>
      <w:r w:rsidRPr="0089231B">
        <w:rPr>
          <w:rFonts w:ascii="Calibri" w:hAnsi="Calibri"/>
        </w:rPr>
        <w:t xml:space="preserve">Jesus is not just a mythological character. He's not the Easter Bunny, the tooth fairy, or Santa Claus. He is the Savior of the world. </w:t>
      </w:r>
    </w:p>
    <w:p w14:paraId="488AAAC6" w14:textId="77777777" w:rsidR="0089231B" w:rsidRPr="0089231B" w:rsidRDefault="0089231B" w:rsidP="0089231B">
      <w:pPr>
        <w:spacing w:line="276" w:lineRule="auto"/>
        <w:rPr>
          <w:rFonts w:ascii="Calibri" w:hAnsi="Calibri"/>
        </w:rPr>
      </w:pPr>
    </w:p>
    <w:p w14:paraId="0AC64C0B" w14:textId="24A3F0E7" w:rsidR="0089231B" w:rsidRPr="0089231B" w:rsidRDefault="0089231B" w:rsidP="0089231B">
      <w:pPr>
        <w:spacing w:line="276" w:lineRule="auto"/>
        <w:rPr>
          <w:rFonts w:ascii="Calibri" w:hAnsi="Calibri"/>
        </w:rPr>
      </w:pPr>
      <w:r w:rsidRPr="0089231B">
        <w:rPr>
          <w:rFonts w:ascii="Calibri" w:hAnsi="Calibri"/>
        </w:rPr>
        <w:t>If we start focus</w:t>
      </w:r>
      <w:r w:rsidR="0098117A">
        <w:rPr>
          <w:rFonts w:ascii="Calibri" w:hAnsi="Calibri"/>
        </w:rPr>
        <w:t>ing</w:t>
      </w:r>
      <w:r w:rsidRPr="0089231B">
        <w:rPr>
          <w:rFonts w:ascii="Calibri" w:hAnsi="Calibri"/>
        </w:rPr>
        <w:t xml:space="preserve"> on any other version of Jesus, it will cause confusion and doubt. </w:t>
      </w:r>
    </w:p>
    <w:p w14:paraId="745FFADD" w14:textId="77777777" w:rsidR="0089231B" w:rsidRPr="0089231B" w:rsidRDefault="0089231B" w:rsidP="0089231B">
      <w:pPr>
        <w:spacing w:line="276" w:lineRule="auto"/>
        <w:rPr>
          <w:rFonts w:ascii="Calibri" w:hAnsi="Calibri"/>
        </w:rPr>
      </w:pPr>
    </w:p>
    <w:p w14:paraId="2127EB52" w14:textId="77777777" w:rsidR="0089231B" w:rsidRPr="0089231B" w:rsidRDefault="0089231B" w:rsidP="0089231B">
      <w:pPr>
        <w:spacing w:line="276" w:lineRule="auto"/>
        <w:rPr>
          <w:rFonts w:ascii="Calibri" w:hAnsi="Calibri"/>
        </w:rPr>
      </w:pPr>
      <w:r w:rsidRPr="0089231B">
        <w:rPr>
          <w:rFonts w:ascii="Calibri" w:hAnsi="Calibri"/>
        </w:rPr>
        <w:t>Jesus' response to these disciples of John is recorded here.</w:t>
      </w:r>
    </w:p>
    <w:p w14:paraId="137B6629" w14:textId="77777777" w:rsidR="0089231B" w:rsidRPr="0089231B" w:rsidRDefault="0089231B" w:rsidP="0089231B">
      <w:pPr>
        <w:spacing w:line="276" w:lineRule="auto"/>
        <w:rPr>
          <w:rFonts w:ascii="Calibri" w:hAnsi="Calibri"/>
        </w:rPr>
      </w:pPr>
    </w:p>
    <w:p w14:paraId="000ADD4F" w14:textId="77777777" w:rsidR="0089231B" w:rsidRPr="0089231B" w:rsidRDefault="0089231B" w:rsidP="0089231B">
      <w:pPr>
        <w:spacing w:line="276" w:lineRule="auto"/>
        <w:rPr>
          <w:rFonts w:ascii="Calibri" w:hAnsi="Calibri"/>
        </w:rPr>
      </w:pPr>
      <w:r w:rsidRPr="0089231B">
        <w:rPr>
          <w:rFonts w:ascii="Calibri" w:hAnsi="Calibri"/>
        </w:rPr>
        <w:t>“Jesus replied, ‘Go back and report to John what you hear and see:  The blind receive sight, the lame walk, those who have leprosy are cured, the deaf hear, the dead are raised, and the good news is preached to the poor. Blessed is the man who does not fall away on account of me’” (Matthew 11:4-6).</w:t>
      </w:r>
    </w:p>
    <w:p w14:paraId="3BD8CBD5" w14:textId="77777777" w:rsidR="0089231B" w:rsidRPr="0089231B" w:rsidRDefault="0089231B" w:rsidP="0089231B">
      <w:pPr>
        <w:spacing w:line="276" w:lineRule="auto"/>
        <w:rPr>
          <w:rFonts w:ascii="Calibri" w:hAnsi="Calibri"/>
        </w:rPr>
      </w:pPr>
    </w:p>
    <w:p w14:paraId="071083B3" w14:textId="77777777" w:rsidR="0089231B" w:rsidRPr="0089231B" w:rsidRDefault="0089231B" w:rsidP="0089231B">
      <w:pPr>
        <w:spacing w:line="276" w:lineRule="auto"/>
        <w:rPr>
          <w:rFonts w:ascii="Calibri" w:hAnsi="Calibri"/>
        </w:rPr>
      </w:pPr>
      <w:r w:rsidRPr="0089231B">
        <w:rPr>
          <w:rFonts w:ascii="Calibri" w:hAnsi="Calibri"/>
        </w:rPr>
        <w:t xml:space="preserve">What does Jesus say? Jesus says, “Remind John that my mission is moving forward. Lives are being changed.” You know that Jesus is in the house is when lives are being impacted, when hearts are being transformed. Broken marriages, struggles, adversities, difficulties, when Jesus begins to invade those situations, we see what a wonderful Savior He really is. </w:t>
      </w:r>
    </w:p>
    <w:p w14:paraId="1F99188F" w14:textId="77777777" w:rsidR="0089231B" w:rsidRPr="0089231B" w:rsidRDefault="0089231B" w:rsidP="0089231B">
      <w:pPr>
        <w:spacing w:line="276" w:lineRule="auto"/>
        <w:rPr>
          <w:rFonts w:ascii="Calibri" w:hAnsi="Calibri"/>
        </w:rPr>
      </w:pPr>
    </w:p>
    <w:p w14:paraId="4F4FF812" w14:textId="09E2E136" w:rsidR="0089231B" w:rsidRPr="0089231B" w:rsidRDefault="0089231B" w:rsidP="0089231B">
      <w:pPr>
        <w:spacing w:line="276" w:lineRule="auto"/>
        <w:rPr>
          <w:rFonts w:ascii="Calibri" w:hAnsi="Calibri"/>
        </w:rPr>
      </w:pPr>
      <w:r w:rsidRPr="0089231B">
        <w:rPr>
          <w:rFonts w:ascii="Calibri" w:hAnsi="Calibri"/>
        </w:rPr>
        <w:t xml:space="preserve">The way that we see God will affect how we see the world. Because if we see Jesus as a constant judge, we will always fear Him. If we see Jesus as a divine scorekeeper, we will hate Him. If we see Jesus as Santa Claus, we will never respect Him. We </w:t>
      </w:r>
      <w:proofErr w:type="gramStart"/>
      <w:r w:rsidRPr="0089231B">
        <w:rPr>
          <w:rFonts w:ascii="Calibri" w:hAnsi="Calibri"/>
        </w:rPr>
        <w:t>have to</w:t>
      </w:r>
      <w:proofErr w:type="gramEnd"/>
      <w:r w:rsidRPr="0089231B">
        <w:rPr>
          <w:rFonts w:ascii="Calibri" w:hAnsi="Calibri"/>
        </w:rPr>
        <w:t xml:space="preserve"> clarify our Christ</w:t>
      </w:r>
      <w:r w:rsidR="00CB3D90">
        <w:rPr>
          <w:rFonts w:ascii="Calibri" w:hAnsi="Calibri"/>
        </w:rPr>
        <w:t>, make sure we have the right Jesus.</w:t>
      </w:r>
    </w:p>
    <w:p w14:paraId="49ECA760" w14:textId="77777777" w:rsidR="0089231B" w:rsidRPr="0089231B" w:rsidRDefault="0089231B" w:rsidP="0089231B">
      <w:pPr>
        <w:spacing w:line="276" w:lineRule="auto"/>
        <w:rPr>
          <w:rFonts w:ascii="Calibri" w:hAnsi="Calibri"/>
        </w:rPr>
      </w:pPr>
    </w:p>
    <w:p w14:paraId="16DDE9BD" w14:textId="77777777" w:rsidR="0089231B" w:rsidRPr="0089231B" w:rsidRDefault="0089231B" w:rsidP="0089231B">
      <w:pPr>
        <w:spacing w:line="276" w:lineRule="auto"/>
        <w:rPr>
          <w:rFonts w:ascii="Calibri" w:hAnsi="Calibri"/>
        </w:rPr>
      </w:pPr>
      <w:r w:rsidRPr="0089231B">
        <w:rPr>
          <w:rFonts w:ascii="Calibri" w:hAnsi="Calibri"/>
        </w:rPr>
        <w:lastRenderedPageBreak/>
        <w:t>But he moves on and he says there's a second factor, a second thing to consider in those moments of doubt. It's not just clarifying your Christ, but:</w:t>
      </w:r>
    </w:p>
    <w:p w14:paraId="5A5CC5A9" w14:textId="77777777" w:rsidR="0089231B" w:rsidRPr="0089231B" w:rsidRDefault="0089231B" w:rsidP="0089231B">
      <w:pPr>
        <w:spacing w:line="276" w:lineRule="auto"/>
        <w:rPr>
          <w:rFonts w:ascii="Calibri" w:hAnsi="Calibri"/>
        </w:rPr>
      </w:pPr>
    </w:p>
    <w:p w14:paraId="3417C19B" w14:textId="77777777" w:rsidR="0089231B" w:rsidRPr="0089231B" w:rsidRDefault="0089231B" w:rsidP="0089231B">
      <w:pPr>
        <w:spacing w:line="276" w:lineRule="auto"/>
        <w:rPr>
          <w:rFonts w:ascii="Calibri" w:hAnsi="Calibri"/>
          <w:b/>
          <w:bCs/>
        </w:rPr>
      </w:pPr>
      <w:r w:rsidRPr="0089231B">
        <w:rPr>
          <w:rFonts w:ascii="Calibri" w:hAnsi="Calibri"/>
          <w:b/>
          <w:bCs/>
        </w:rPr>
        <w:t>2. Discover what scripture says.</w:t>
      </w:r>
    </w:p>
    <w:p w14:paraId="0E6B2FA7" w14:textId="77777777" w:rsidR="0089231B" w:rsidRPr="0089231B" w:rsidRDefault="0089231B" w:rsidP="0089231B">
      <w:pPr>
        <w:spacing w:line="276" w:lineRule="auto"/>
        <w:rPr>
          <w:rFonts w:ascii="Calibri" w:hAnsi="Calibri"/>
        </w:rPr>
      </w:pPr>
    </w:p>
    <w:p w14:paraId="410FD310" w14:textId="00AC509A" w:rsidR="0089231B" w:rsidRPr="0089231B" w:rsidRDefault="0089231B" w:rsidP="0089231B">
      <w:pPr>
        <w:spacing w:line="276" w:lineRule="auto"/>
        <w:rPr>
          <w:rFonts w:ascii="Calibri" w:hAnsi="Calibri"/>
        </w:rPr>
      </w:pPr>
      <w:r w:rsidRPr="0089231B">
        <w:rPr>
          <w:rFonts w:ascii="Calibri" w:hAnsi="Calibri"/>
        </w:rPr>
        <w:t xml:space="preserve">Jesus answers the questions of John the Baptist with a quote from Isaiah 35:5-6. </w:t>
      </w:r>
    </w:p>
    <w:p w14:paraId="1720EBE6" w14:textId="77777777" w:rsidR="0089231B" w:rsidRPr="0089231B" w:rsidRDefault="0089231B" w:rsidP="0089231B">
      <w:pPr>
        <w:spacing w:line="276" w:lineRule="auto"/>
        <w:rPr>
          <w:rFonts w:ascii="Calibri" w:hAnsi="Calibri"/>
        </w:rPr>
      </w:pPr>
    </w:p>
    <w:p w14:paraId="65069D49" w14:textId="77777777" w:rsidR="0089231B" w:rsidRPr="0089231B" w:rsidRDefault="0089231B" w:rsidP="0089231B">
      <w:pPr>
        <w:spacing w:line="276" w:lineRule="auto"/>
        <w:rPr>
          <w:rFonts w:ascii="Calibri" w:hAnsi="Calibri"/>
        </w:rPr>
      </w:pPr>
      <w:r w:rsidRPr="0089231B">
        <w:rPr>
          <w:rFonts w:ascii="Calibri" w:hAnsi="Calibri"/>
        </w:rPr>
        <w:t>“Jesus replied, ‘Go back and report to John what you hear and see:  The blind receive sight, the lame walk, those who have leprosy are cured, the deaf hear, the dead are raised, and the good news is preached to the poor. Blessed is the man who does not fall away on account of me’” (Matthew 11:4-6).</w:t>
      </w:r>
    </w:p>
    <w:p w14:paraId="49CCE557" w14:textId="77777777" w:rsidR="0089231B" w:rsidRPr="0089231B" w:rsidRDefault="0089231B" w:rsidP="0089231B">
      <w:pPr>
        <w:spacing w:line="276" w:lineRule="auto"/>
        <w:rPr>
          <w:rFonts w:ascii="Calibri" w:hAnsi="Calibri"/>
        </w:rPr>
      </w:pPr>
    </w:p>
    <w:p w14:paraId="5487230E" w14:textId="220F3F00" w:rsidR="0089231B" w:rsidRPr="0089231B" w:rsidRDefault="0089231B" w:rsidP="0089231B">
      <w:pPr>
        <w:spacing w:line="276" w:lineRule="auto"/>
        <w:rPr>
          <w:rFonts w:ascii="Calibri" w:hAnsi="Calibri"/>
        </w:rPr>
      </w:pPr>
      <w:r w:rsidRPr="0089231B">
        <w:rPr>
          <w:rFonts w:ascii="Calibri" w:hAnsi="Calibri"/>
        </w:rPr>
        <w:t>He answers questions with scripture. One of the greatest ways to find answers to your question</w:t>
      </w:r>
      <w:r w:rsidR="00CB3D90">
        <w:rPr>
          <w:rFonts w:ascii="Calibri" w:hAnsi="Calibri"/>
        </w:rPr>
        <w:t>s</w:t>
      </w:r>
      <w:r w:rsidRPr="0089231B">
        <w:rPr>
          <w:rFonts w:ascii="Calibri" w:hAnsi="Calibri"/>
        </w:rPr>
        <w:t xml:space="preserve"> is to discover what the Bible says. We </w:t>
      </w:r>
      <w:r w:rsidR="001F16E7">
        <w:rPr>
          <w:rFonts w:ascii="Calibri" w:hAnsi="Calibri"/>
        </w:rPr>
        <w:t>have</w:t>
      </w:r>
      <w:r w:rsidRPr="0089231B">
        <w:rPr>
          <w:rFonts w:ascii="Calibri" w:hAnsi="Calibri"/>
        </w:rPr>
        <w:t xml:space="preserve"> 66 books of the Bible. The last time I checked, the Bible is a big book. There's a lot of stuff in there. I can tell you, having read</w:t>
      </w:r>
      <w:r w:rsidR="00CB3D90">
        <w:rPr>
          <w:rFonts w:ascii="Calibri" w:hAnsi="Calibri"/>
        </w:rPr>
        <w:t xml:space="preserve"> the</w:t>
      </w:r>
      <w:r w:rsidRPr="0089231B">
        <w:rPr>
          <w:rFonts w:ascii="Calibri" w:hAnsi="Calibri"/>
        </w:rPr>
        <w:t xml:space="preserve"> Bible, that there's no question that you have that the Bible doesn't have something to say about it. It is a book that is full of answers. </w:t>
      </w:r>
    </w:p>
    <w:p w14:paraId="5F58B1DE" w14:textId="77777777" w:rsidR="0089231B" w:rsidRPr="0089231B" w:rsidRDefault="0089231B" w:rsidP="0089231B">
      <w:pPr>
        <w:spacing w:line="276" w:lineRule="auto"/>
        <w:rPr>
          <w:rFonts w:ascii="Calibri" w:hAnsi="Calibri"/>
        </w:rPr>
      </w:pPr>
    </w:p>
    <w:p w14:paraId="68AC6D0F" w14:textId="38C5C994" w:rsidR="0089231B" w:rsidRPr="0089231B" w:rsidRDefault="0089231B" w:rsidP="0089231B">
      <w:pPr>
        <w:spacing w:line="276" w:lineRule="auto"/>
        <w:rPr>
          <w:rFonts w:ascii="Calibri" w:hAnsi="Calibri"/>
        </w:rPr>
      </w:pPr>
      <w:r w:rsidRPr="0089231B">
        <w:rPr>
          <w:rFonts w:ascii="Calibri" w:hAnsi="Calibri"/>
        </w:rPr>
        <w:t>Jesus says, “Remind John what the scripture says. Go back and remember.” John knew the Old Testament. He grew up in Judaism and he knew what the prophet</w:t>
      </w:r>
      <w:r w:rsidR="001F16E7">
        <w:rPr>
          <w:rFonts w:ascii="Calibri" w:hAnsi="Calibri"/>
        </w:rPr>
        <w:t>s</w:t>
      </w:r>
      <w:r w:rsidRPr="0089231B">
        <w:rPr>
          <w:rFonts w:ascii="Calibri" w:hAnsi="Calibri"/>
        </w:rPr>
        <w:t xml:space="preserve"> had said. But sometimes you just need to be reminded. </w:t>
      </w:r>
    </w:p>
    <w:p w14:paraId="39E0C95E" w14:textId="77777777" w:rsidR="0089231B" w:rsidRPr="0089231B" w:rsidRDefault="0089231B" w:rsidP="0089231B">
      <w:pPr>
        <w:spacing w:line="276" w:lineRule="auto"/>
        <w:rPr>
          <w:rFonts w:ascii="Calibri" w:hAnsi="Calibri"/>
        </w:rPr>
      </w:pPr>
    </w:p>
    <w:p w14:paraId="7F99EAB8" w14:textId="28017931" w:rsidR="0089231B" w:rsidRPr="0089231B" w:rsidRDefault="0089231B" w:rsidP="0089231B">
      <w:pPr>
        <w:spacing w:line="276" w:lineRule="auto"/>
        <w:rPr>
          <w:rFonts w:ascii="Calibri" w:hAnsi="Calibri"/>
        </w:rPr>
      </w:pPr>
      <w:r w:rsidRPr="0089231B">
        <w:rPr>
          <w:rFonts w:ascii="Calibri" w:hAnsi="Calibri"/>
        </w:rPr>
        <w:t>If you've been a Christian a long time, it may not be that you need to find something new in the Bible, you may need to be reminded of what you already know the Bible has to say about that topic.</w:t>
      </w:r>
    </w:p>
    <w:p w14:paraId="4ECE914D" w14:textId="77777777" w:rsidR="0089231B" w:rsidRPr="0089231B" w:rsidRDefault="0089231B" w:rsidP="0089231B">
      <w:pPr>
        <w:spacing w:line="276" w:lineRule="auto"/>
        <w:rPr>
          <w:rFonts w:ascii="Calibri" w:hAnsi="Calibri"/>
        </w:rPr>
      </w:pPr>
    </w:p>
    <w:p w14:paraId="76EA4495" w14:textId="77777777" w:rsidR="0089231B" w:rsidRPr="0089231B" w:rsidRDefault="0089231B" w:rsidP="0089231B">
      <w:pPr>
        <w:spacing w:line="276" w:lineRule="auto"/>
        <w:rPr>
          <w:rFonts w:ascii="Calibri" w:hAnsi="Calibri"/>
        </w:rPr>
      </w:pPr>
      <w:r w:rsidRPr="0089231B">
        <w:rPr>
          <w:rFonts w:ascii="Calibri" w:hAnsi="Calibri"/>
        </w:rPr>
        <w:t xml:space="preserve">If you're struggling with doubt, what you need is not less Bible, but more Bible. </w:t>
      </w:r>
    </w:p>
    <w:p w14:paraId="14561140" w14:textId="77777777" w:rsidR="0089231B" w:rsidRPr="0089231B" w:rsidRDefault="0089231B" w:rsidP="0089231B">
      <w:pPr>
        <w:spacing w:line="276" w:lineRule="auto"/>
        <w:rPr>
          <w:rFonts w:ascii="Calibri" w:hAnsi="Calibri"/>
        </w:rPr>
      </w:pPr>
    </w:p>
    <w:p w14:paraId="44E08750" w14:textId="77777777" w:rsidR="0089231B" w:rsidRPr="0089231B" w:rsidRDefault="0089231B" w:rsidP="0089231B">
      <w:pPr>
        <w:spacing w:line="276" w:lineRule="auto"/>
        <w:rPr>
          <w:rFonts w:ascii="Calibri" w:hAnsi="Calibri"/>
        </w:rPr>
      </w:pPr>
      <w:r w:rsidRPr="0089231B">
        <w:rPr>
          <w:rFonts w:ascii="Calibri" w:hAnsi="Calibri"/>
        </w:rPr>
        <w:t>“Faith comes from listening to this message of good news—the Good News about Christ” (Romans 10:17).</w:t>
      </w:r>
    </w:p>
    <w:p w14:paraId="74B3D157" w14:textId="77777777" w:rsidR="0089231B" w:rsidRPr="0089231B" w:rsidRDefault="0089231B" w:rsidP="0089231B">
      <w:pPr>
        <w:spacing w:line="276" w:lineRule="auto"/>
        <w:rPr>
          <w:rFonts w:ascii="Calibri" w:hAnsi="Calibri"/>
        </w:rPr>
      </w:pPr>
    </w:p>
    <w:p w14:paraId="3172E92C" w14:textId="0AC356A6" w:rsidR="0089231B" w:rsidRPr="0089231B" w:rsidRDefault="0089231B" w:rsidP="0089231B">
      <w:pPr>
        <w:spacing w:line="276" w:lineRule="auto"/>
        <w:rPr>
          <w:rFonts w:ascii="Calibri" w:hAnsi="Calibri"/>
        </w:rPr>
      </w:pPr>
      <w:r w:rsidRPr="0089231B">
        <w:rPr>
          <w:rFonts w:ascii="Calibri" w:hAnsi="Calibri"/>
        </w:rPr>
        <w:t>How do we build faith? We build faith with the word. The more of God's word that's in your life, the more faith that you will have. We ought to read the Bible, we ought to study the Bible, we ought to memorize the Bible, we ought to talk about the Bible. Most importantly, we ought to practice the Bible. Because practicing the Bible is the highest level of learning</w:t>
      </w:r>
      <w:r w:rsidR="001F16E7">
        <w:rPr>
          <w:rFonts w:ascii="Calibri" w:hAnsi="Calibri"/>
        </w:rPr>
        <w:t xml:space="preserve">. </w:t>
      </w:r>
      <w:r w:rsidRPr="0089231B">
        <w:rPr>
          <w:rFonts w:ascii="Calibri" w:hAnsi="Calibri"/>
        </w:rPr>
        <w:t xml:space="preserve">Faith comes by hearing, and hearing by the word of God. When I doubt, I ought to look at scripture and I ought to fill my mind and my heart with the word of God. God has given us a great tool in His word. </w:t>
      </w:r>
    </w:p>
    <w:p w14:paraId="20680C7C" w14:textId="77777777" w:rsidR="0089231B" w:rsidRPr="0089231B" w:rsidRDefault="0089231B" w:rsidP="0089231B">
      <w:pPr>
        <w:spacing w:line="276" w:lineRule="auto"/>
        <w:rPr>
          <w:rFonts w:ascii="Calibri" w:hAnsi="Calibri"/>
        </w:rPr>
      </w:pPr>
    </w:p>
    <w:p w14:paraId="52B3C02C" w14:textId="77777777" w:rsidR="0089231B" w:rsidRPr="0089231B" w:rsidRDefault="0089231B" w:rsidP="0089231B">
      <w:pPr>
        <w:spacing w:line="276" w:lineRule="auto"/>
        <w:rPr>
          <w:rFonts w:ascii="Calibri" w:hAnsi="Calibri"/>
        </w:rPr>
      </w:pPr>
      <w:r w:rsidRPr="0089231B">
        <w:rPr>
          <w:rFonts w:ascii="Calibri" w:hAnsi="Calibri"/>
        </w:rPr>
        <w:t xml:space="preserve">Bad theology can lead us to doubt. A lack of knowledge can lead us to doubt. Sometimes we just need to learn. There is a lot of pop theology out there. Not everything that's on a Hallmark card, and not everything that we hear at the office, or everything that we read online about God is true. There's a lot of just what I might call pop theology. Sometimes people say, “If it's difficult, then it's not the will of God.” Just think about that for a minute. The Apostle Paul was shipwrecked. Was it hard? Jesus was crucified. Was it difficult? Just because something is hard doesn't mean that it's not the will of God. </w:t>
      </w:r>
    </w:p>
    <w:p w14:paraId="54E02AA1" w14:textId="77777777" w:rsidR="0089231B" w:rsidRPr="0089231B" w:rsidRDefault="0089231B" w:rsidP="0089231B">
      <w:pPr>
        <w:spacing w:line="276" w:lineRule="auto"/>
        <w:rPr>
          <w:rFonts w:ascii="Calibri" w:hAnsi="Calibri"/>
        </w:rPr>
      </w:pPr>
    </w:p>
    <w:p w14:paraId="36D049BE" w14:textId="0D41C617" w:rsidR="0089231B" w:rsidRPr="0089231B" w:rsidRDefault="0089231B" w:rsidP="0089231B">
      <w:pPr>
        <w:spacing w:line="276" w:lineRule="auto"/>
        <w:rPr>
          <w:rFonts w:ascii="Calibri" w:hAnsi="Calibri"/>
        </w:rPr>
      </w:pPr>
      <w:r w:rsidRPr="0089231B">
        <w:rPr>
          <w:rFonts w:ascii="Calibri" w:hAnsi="Calibri"/>
        </w:rPr>
        <w:t xml:space="preserve">Conversely, just because it's easy doesn't mean that it is the will of God. Sometimes we're like, “Everything just fell into place. This was God's will.” That may be the case, but it's not God's will just because it was easy. If we do what is easy, we will miss some of the greatest opportunities of faith that we've ever known. So we don't judge the will of God, the purpose of God just based on was it easy or was it hard? </w:t>
      </w:r>
    </w:p>
    <w:p w14:paraId="6FA9BD09" w14:textId="77777777" w:rsidR="0089231B" w:rsidRPr="0089231B" w:rsidRDefault="0089231B" w:rsidP="0089231B">
      <w:pPr>
        <w:spacing w:line="276" w:lineRule="auto"/>
        <w:rPr>
          <w:rFonts w:ascii="Calibri" w:hAnsi="Calibri"/>
        </w:rPr>
      </w:pPr>
    </w:p>
    <w:p w14:paraId="5DC5F941" w14:textId="77777777" w:rsidR="0089231B" w:rsidRPr="0089231B" w:rsidRDefault="0089231B" w:rsidP="0089231B">
      <w:pPr>
        <w:spacing w:line="276" w:lineRule="auto"/>
        <w:rPr>
          <w:rFonts w:ascii="Calibri" w:hAnsi="Calibri"/>
        </w:rPr>
      </w:pPr>
      <w:r w:rsidRPr="0089231B">
        <w:rPr>
          <w:rFonts w:ascii="Calibri" w:hAnsi="Calibri"/>
        </w:rPr>
        <w:t xml:space="preserve">Sometimes Christian people love to talk about feelings. “It felt right. I felt this.” That can be the case. There can be some feelings. But feelings alone don't dictate purpose. You can make a lot of bad decisions if we do things only by feeling. That’s the truth. Some of you wouldn't be here this morning if you just did what you felt. You would have rolled over and gone back to sleep. You're here today because you want God to do something in your heart and in your life. Sometimes we feel it and sometimes we don't feel it. But we want to be consistent. We want to be faithful. </w:t>
      </w:r>
    </w:p>
    <w:p w14:paraId="0EF81D8A" w14:textId="77777777" w:rsidR="0089231B" w:rsidRPr="0089231B" w:rsidRDefault="0089231B" w:rsidP="0089231B">
      <w:pPr>
        <w:spacing w:line="276" w:lineRule="auto"/>
        <w:rPr>
          <w:rFonts w:ascii="Calibri" w:hAnsi="Calibri"/>
        </w:rPr>
      </w:pPr>
    </w:p>
    <w:p w14:paraId="5F91F253" w14:textId="1E068F48" w:rsidR="0089231B" w:rsidRPr="0089231B" w:rsidRDefault="0089231B" w:rsidP="0089231B">
      <w:pPr>
        <w:spacing w:line="276" w:lineRule="auto"/>
        <w:rPr>
          <w:rFonts w:ascii="Calibri" w:hAnsi="Calibri"/>
        </w:rPr>
      </w:pPr>
      <w:r w:rsidRPr="0089231B">
        <w:rPr>
          <w:rFonts w:ascii="Calibri" w:hAnsi="Calibri"/>
        </w:rPr>
        <w:t xml:space="preserve">We </w:t>
      </w:r>
      <w:r w:rsidR="00A84CE3">
        <w:rPr>
          <w:rFonts w:ascii="Calibri" w:hAnsi="Calibri"/>
        </w:rPr>
        <w:t>must</w:t>
      </w:r>
      <w:r w:rsidRPr="0089231B">
        <w:rPr>
          <w:rFonts w:ascii="Calibri" w:hAnsi="Calibri"/>
        </w:rPr>
        <w:t xml:space="preserve"> make sure that what we believe is </w:t>
      </w:r>
      <w:proofErr w:type="gramStart"/>
      <w:r w:rsidRPr="0089231B">
        <w:rPr>
          <w:rFonts w:ascii="Calibri" w:hAnsi="Calibri"/>
        </w:rPr>
        <w:t>actually what</w:t>
      </w:r>
      <w:proofErr w:type="gramEnd"/>
      <w:r w:rsidRPr="0089231B">
        <w:rPr>
          <w:rFonts w:ascii="Calibri" w:hAnsi="Calibri"/>
        </w:rPr>
        <w:t xml:space="preserve"> scripture says and not just what we thought of, or maybe what we've always been told, or what we read somewhere. </w:t>
      </w:r>
    </w:p>
    <w:p w14:paraId="7D0A4705" w14:textId="77777777" w:rsidR="0089231B" w:rsidRPr="0089231B" w:rsidRDefault="0089231B" w:rsidP="0089231B">
      <w:pPr>
        <w:spacing w:line="276" w:lineRule="auto"/>
        <w:rPr>
          <w:rFonts w:ascii="Calibri" w:hAnsi="Calibri"/>
        </w:rPr>
      </w:pPr>
    </w:p>
    <w:p w14:paraId="0E53881A" w14:textId="77777777" w:rsidR="0089231B" w:rsidRPr="0089231B" w:rsidRDefault="0089231B" w:rsidP="0089231B">
      <w:pPr>
        <w:spacing w:line="276" w:lineRule="auto"/>
        <w:rPr>
          <w:rFonts w:ascii="Calibri" w:hAnsi="Calibri"/>
        </w:rPr>
      </w:pPr>
      <w:r w:rsidRPr="0089231B">
        <w:rPr>
          <w:rFonts w:ascii="Calibri" w:hAnsi="Calibri"/>
        </w:rPr>
        <w:t xml:space="preserve">The Bible does say a lot of great things. One thing it always says is that Jesus will never leave us or forsake us. You can bet the farm on that. Jesus is the one who sticks closer than a brother. Jesus is the one who is remarkably, amazingly consistent. He's the one that is always there when nobody else is there. He advocates for us at the right hand of the Father. Did you know that Jesus is praying for you today in the middle of your doubt (John 17)? He's concerned with every need that you have. Matthew 10 says that Jesus even knows the number of hairs on your head. For some of us, that's not very difficult. For others of us, that's quite profound. That's truly amazing. Jesus is the one who sympathizes with our weaknesses. What a wonderful Savior. </w:t>
      </w:r>
    </w:p>
    <w:p w14:paraId="3598F588" w14:textId="77777777" w:rsidR="0089231B" w:rsidRPr="0089231B" w:rsidRDefault="0089231B" w:rsidP="0089231B">
      <w:pPr>
        <w:spacing w:line="276" w:lineRule="auto"/>
        <w:rPr>
          <w:rFonts w:ascii="Calibri" w:hAnsi="Calibri"/>
        </w:rPr>
      </w:pPr>
    </w:p>
    <w:p w14:paraId="48104310" w14:textId="77777777" w:rsidR="0089231B" w:rsidRPr="0089231B" w:rsidRDefault="0089231B" w:rsidP="0089231B">
      <w:pPr>
        <w:spacing w:line="276" w:lineRule="auto"/>
        <w:rPr>
          <w:rFonts w:ascii="Calibri" w:hAnsi="Calibri"/>
        </w:rPr>
      </w:pPr>
      <w:r w:rsidRPr="0089231B">
        <w:rPr>
          <w:rFonts w:ascii="Calibri" w:hAnsi="Calibri"/>
        </w:rPr>
        <w:t xml:space="preserve">How do we overcome doubt? Clarify our Christ. Discover what scripture says. </w:t>
      </w:r>
    </w:p>
    <w:p w14:paraId="32E9A2CB" w14:textId="77777777" w:rsidR="0089231B" w:rsidRPr="0089231B" w:rsidRDefault="0089231B" w:rsidP="0089231B">
      <w:pPr>
        <w:spacing w:line="276" w:lineRule="auto"/>
        <w:rPr>
          <w:rFonts w:ascii="Calibri" w:hAnsi="Calibri"/>
        </w:rPr>
      </w:pPr>
    </w:p>
    <w:p w14:paraId="48170164" w14:textId="77777777" w:rsidR="0089231B" w:rsidRPr="0089231B" w:rsidRDefault="0089231B" w:rsidP="0089231B">
      <w:pPr>
        <w:spacing w:line="276" w:lineRule="auto"/>
        <w:rPr>
          <w:rFonts w:ascii="Calibri" w:hAnsi="Calibri"/>
          <w:b/>
          <w:bCs/>
        </w:rPr>
      </w:pPr>
      <w:r w:rsidRPr="0089231B">
        <w:rPr>
          <w:rFonts w:ascii="Calibri" w:hAnsi="Calibri"/>
          <w:b/>
          <w:bCs/>
        </w:rPr>
        <w:t>3. Don’t let circumstances distract.</w:t>
      </w:r>
    </w:p>
    <w:p w14:paraId="359D2349" w14:textId="77777777" w:rsidR="0089231B" w:rsidRPr="0089231B" w:rsidRDefault="0089231B" w:rsidP="0089231B">
      <w:pPr>
        <w:spacing w:line="276" w:lineRule="auto"/>
        <w:rPr>
          <w:rFonts w:ascii="Calibri" w:hAnsi="Calibri"/>
        </w:rPr>
      </w:pPr>
    </w:p>
    <w:p w14:paraId="685F65B5" w14:textId="77777777" w:rsidR="0089231B" w:rsidRPr="0089231B" w:rsidRDefault="0089231B" w:rsidP="0089231B">
      <w:pPr>
        <w:spacing w:line="276" w:lineRule="auto"/>
        <w:rPr>
          <w:rFonts w:ascii="Calibri" w:hAnsi="Calibri"/>
        </w:rPr>
      </w:pPr>
      <w:r w:rsidRPr="0089231B">
        <w:rPr>
          <w:rFonts w:ascii="Calibri" w:hAnsi="Calibri"/>
        </w:rPr>
        <w:t xml:space="preserve">“John the Baptist, who was now in prison, heard about all the things the Messiah was doing” (Matthew 11:2). </w:t>
      </w:r>
    </w:p>
    <w:p w14:paraId="2ECDC7D1" w14:textId="77777777" w:rsidR="0089231B" w:rsidRPr="0089231B" w:rsidRDefault="0089231B" w:rsidP="0089231B">
      <w:pPr>
        <w:spacing w:line="276" w:lineRule="auto"/>
        <w:rPr>
          <w:rFonts w:ascii="Calibri" w:hAnsi="Calibri"/>
        </w:rPr>
      </w:pPr>
    </w:p>
    <w:p w14:paraId="27776875" w14:textId="585A5892" w:rsidR="0089231B" w:rsidRPr="0089231B" w:rsidRDefault="0089231B" w:rsidP="0089231B">
      <w:pPr>
        <w:spacing w:line="276" w:lineRule="auto"/>
        <w:rPr>
          <w:rFonts w:ascii="Calibri" w:hAnsi="Calibri"/>
        </w:rPr>
      </w:pPr>
      <w:r w:rsidRPr="0089231B">
        <w:rPr>
          <w:rFonts w:ascii="Calibri" w:hAnsi="Calibri"/>
        </w:rPr>
        <w:t xml:space="preserve">Why was John questioning? He preached all these sermons. He had rallied so many people to hear the gospel message of Jesus. He was a pillar of that ancient community of faith. What caused him to all of a sudden doubt? It was because he was thrown in jail. When you read history and you look at scripture a little more closely, John the Baptist confronted King Herod because King Herod stole his brother's wife. In ancient times, you didn't really do things like that. You don't want to go tell the king he's immoral for ripping his brother's wife off. </w:t>
      </w:r>
    </w:p>
    <w:p w14:paraId="2AEF0794" w14:textId="77777777" w:rsidR="0089231B" w:rsidRPr="0089231B" w:rsidRDefault="0089231B" w:rsidP="0089231B">
      <w:pPr>
        <w:spacing w:line="276" w:lineRule="auto"/>
        <w:rPr>
          <w:rFonts w:ascii="Calibri" w:hAnsi="Calibri"/>
        </w:rPr>
      </w:pPr>
    </w:p>
    <w:p w14:paraId="2F027FA6" w14:textId="0C5525EE" w:rsidR="0089231B" w:rsidRPr="0089231B" w:rsidRDefault="0089231B" w:rsidP="0089231B">
      <w:pPr>
        <w:spacing w:line="276" w:lineRule="auto"/>
        <w:rPr>
          <w:rFonts w:ascii="Calibri" w:hAnsi="Calibri"/>
        </w:rPr>
      </w:pPr>
      <w:r w:rsidRPr="0089231B">
        <w:rPr>
          <w:rFonts w:ascii="Calibri" w:hAnsi="Calibri"/>
        </w:rPr>
        <w:t>It upset King Herod’s stolen wife. One evening, the stepdaughter of Herod, the daughter of his newly stolen wife, did a little dance for Herod. Herod was so pleased by this dance. (This sounds totally redneck.) She does this little dance. Herod is impressed. He says, “I'll give you whatever you want.” She goes and talks to her mom, “Hey mom, what should I ask for?” She says, “John the Baptist’s head on a platter.” Now Herod didn't want to do it because he knew that he was an influential leader and he didn't want to cause an upheaval in the kingdom. But he gave his word. He puts John the Baptist in prison and cuts off his head.</w:t>
      </w:r>
    </w:p>
    <w:p w14:paraId="0DE7D6B4" w14:textId="77777777" w:rsidR="0089231B" w:rsidRPr="0089231B" w:rsidRDefault="0089231B" w:rsidP="0089231B">
      <w:pPr>
        <w:spacing w:line="276" w:lineRule="auto"/>
        <w:rPr>
          <w:rFonts w:ascii="Calibri" w:hAnsi="Calibri"/>
        </w:rPr>
      </w:pPr>
    </w:p>
    <w:p w14:paraId="1224713D" w14:textId="4093F1A4" w:rsidR="0089231B" w:rsidRPr="0089231B" w:rsidRDefault="0089231B" w:rsidP="0089231B">
      <w:pPr>
        <w:spacing w:line="276" w:lineRule="auto"/>
        <w:rPr>
          <w:rFonts w:ascii="Calibri" w:hAnsi="Calibri"/>
        </w:rPr>
      </w:pPr>
      <w:r w:rsidRPr="0089231B">
        <w:rPr>
          <w:rFonts w:ascii="Calibri" w:hAnsi="Calibri"/>
        </w:rPr>
        <w:t xml:space="preserve">So John's in prison and he's got some questions. Maybe you didn't have any questions about Jesus until the bottom fell out. As long as life was going well, there was money in the bank and the kids were doing well, and you were healthy, “Yeah. I'm a man of faith. Yes!” But now all of a sudden, things didn't go like the plan. Unexpected problems came up. Now what do I do? </w:t>
      </w:r>
    </w:p>
    <w:p w14:paraId="1B18ED55" w14:textId="77777777" w:rsidR="0089231B" w:rsidRPr="0089231B" w:rsidRDefault="0089231B" w:rsidP="0089231B">
      <w:pPr>
        <w:spacing w:line="276" w:lineRule="auto"/>
        <w:rPr>
          <w:rFonts w:ascii="Calibri" w:hAnsi="Calibri"/>
        </w:rPr>
      </w:pPr>
    </w:p>
    <w:p w14:paraId="265583E3" w14:textId="117C8187" w:rsidR="0089231B" w:rsidRPr="0089231B" w:rsidRDefault="0089231B" w:rsidP="0089231B">
      <w:pPr>
        <w:spacing w:line="276" w:lineRule="auto"/>
        <w:rPr>
          <w:rFonts w:ascii="Calibri" w:hAnsi="Calibri"/>
        </w:rPr>
      </w:pPr>
      <w:r w:rsidRPr="0089231B">
        <w:rPr>
          <w:rFonts w:ascii="Calibri" w:hAnsi="Calibri"/>
        </w:rPr>
        <w:t>Sometimes the reason we have questions about God is not so much about God, sometimes it's just about us. It's about what we're going through. It's about what we're experiencing. That's why John sends the disciples and he's like, “Jesus, we just want to make sure we got this right.” Don't let the circumstances distract you from your faith. Don't let your circumstances distract you. Don't let it happen.</w:t>
      </w:r>
    </w:p>
    <w:p w14:paraId="39B1632C" w14:textId="77777777" w:rsidR="0089231B" w:rsidRPr="0089231B" w:rsidRDefault="0089231B" w:rsidP="0089231B">
      <w:pPr>
        <w:spacing w:line="276" w:lineRule="auto"/>
        <w:rPr>
          <w:rFonts w:ascii="Calibri" w:hAnsi="Calibri"/>
        </w:rPr>
      </w:pPr>
    </w:p>
    <w:p w14:paraId="6536624D" w14:textId="77777777" w:rsidR="0089231B" w:rsidRPr="0089231B" w:rsidRDefault="0089231B" w:rsidP="0089231B">
      <w:pPr>
        <w:spacing w:line="276" w:lineRule="auto"/>
        <w:rPr>
          <w:rFonts w:ascii="Calibri" w:hAnsi="Calibri"/>
        </w:rPr>
      </w:pPr>
      <w:r w:rsidRPr="0089231B">
        <w:rPr>
          <w:rFonts w:ascii="Calibri" w:hAnsi="Calibri"/>
        </w:rPr>
        <w:t xml:space="preserve">Some of us may feel this way about our Christian life. Some of us may say, “Since I became a follower of Christ, my life has become more difficult, or I've got more problems, not less, and God doesn't seem to hear my prayers. Did I make a mistake?” I don't know if you've ever thought that before. Sometimes you become a Christian and your life gets easier because your sins are forgiven, and you have the power of the Holy Spirit, and you have the comfort of God's </w:t>
      </w:r>
      <w:r w:rsidRPr="0089231B">
        <w:rPr>
          <w:rFonts w:ascii="Calibri" w:hAnsi="Calibri"/>
        </w:rPr>
        <w:lastRenderedPageBreak/>
        <w:t xml:space="preserve">word. That's true. Sometimes you become a Christian and it gets more difficult because people put you down or other things go on in your life. We can't let our circumstances dictate our faith. When that happens, we fall into a place of confusion. </w:t>
      </w:r>
    </w:p>
    <w:p w14:paraId="72662393" w14:textId="77777777" w:rsidR="0089231B" w:rsidRPr="0089231B" w:rsidRDefault="0089231B" w:rsidP="0089231B">
      <w:pPr>
        <w:spacing w:line="276" w:lineRule="auto"/>
        <w:rPr>
          <w:rFonts w:ascii="Calibri" w:hAnsi="Calibri"/>
        </w:rPr>
      </w:pPr>
    </w:p>
    <w:p w14:paraId="536FA50E" w14:textId="77777777" w:rsidR="0089231B" w:rsidRPr="0089231B" w:rsidRDefault="0089231B" w:rsidP="0089231B">
      <w:pPr>
        <w:spacing w:line="276" w:lineRule="auto"/>
        <w:rPr>
          <w:rFonts w:ascii="Calibri" w:hAnsi="Calibri"/>
        </w:rPr>
      </w:pPr>
      <w:r w:rsidRPr="0089231B">
        <w:rPr>
          <w:rFonts w:ascii="Calibri" w:hAnsi="Calibri"/>
        </w:rPr>
        <w:t xml:space="preserve">John the Baptist is in prison and he is asking a lot of questions. Christianity's truth is not based on whether I'm having a good day or a bad day. It's not based on whether I'm single or married, or whether I'm broke or wealthy, or whether I'm sick or well. That has nothing to do with the truth of the resurrection of Christ. We need to start talking more about what God has done and less about what He hasn't done. </w:t>
      </w:r>
    </w:p>
    <w:p w14:paraId="7D1BDE3A" w14:textId="77777777" w:rsidR="0089231B" w:rsidRPr="0089231B" w:rsidRDefault="0089231B" w:rsidP="0089231B">
      <w:pPr>
        <w:spacing w:line="276" w:lineRule="auto"/>
        <w:rPr>
          <w:rFonts w:ascii="Calibri" w:hAnsi="Calibri"/>
        </w:rPr>
      </w:pPr>
    </w:p>
    <w:p w14:paraId="31295699" w14:textId="7B0930F3" w:rsidR="0089231B" w:rsidRPr="0089231B" w:rsidRDefault="0089231B" w:rsidP="0089231B">
      <w:pPr>
        <w:spacing w:line="276" w:lineRule="auto"/>
        <w:rPr>
          <w:rFonts w:ascii="Calibri" w:hAnsi="Calibri"/>
        </w:rPr>
      </w:pPr>
      <w:r w:rsidRPr="0089231B">
        <w:rPr>
          <w:rFonts w:ascii="Calibri" w:hAnsi="Calibri"/>
        </w:rPr>
        <w:t xml:space="preserve">Many of the </w:t>
      </w:r>
      <w:r w:rsidR="000B1492">
        <w:rPr>
          <w:rFonts w:ascii="Calibri" w:hAnsi="Calibri"/>
        </w:rPr>
        <w:t xml:space="preserve">most famous </w:t>
      </w:r>
      <w:r w:rsidRPr="0089231B">
        <w:rPr>
          <w:rFonts w:ascii="Calibri" w:hAnsi="Calibri"/>
        </w:rPr>
        <w:t>atheists</w:t>
      </w:r>
      <w:r w:rsidR="000B1492">
        <w:rPr>
          <w:rFonts w:ascii="Calibri" w:hAnsi="Calibri"/>
        </w:rPr>
        <w:t xml:space="preserve"> </w:t>
      </w:r>
      <w:r w:rsidRPr="0089231B">
        <w:rPr>
          <w:rFonts w:ascii="Calibri" w:hAnsi="Calibri"/>
        </w:rPr>
        <w:t xml:space="preserve">had no </w:t>
      </w:r>
      <w:r w:rsidR="000B1492">
        <w:rPr>
          <w:rFonts w:ascii="Calibri" w:hAnsi="Calibri"/>
        </w:rPr>
        <w:t xml:space="preserve">or </w:t>
      </w:r>
      <w:r w:rsidRPr="0089231B">
        <w:rPr>
          <w:rFonts w:ascii="Calibri" w:hAnsi="Calibri"/>
        </w:rPr>
        <w:t xml:space="preserve">troubled relationships with their earthly fathers. Bertrand Russell, Nietzsche, Madalyn Murray O’Hair, Sigmund Freud, Karl Marx, and the like. It's interesting. If we have hostilities towards our earthly fathers, sometimes we can have those same feelings against our heavenly Father. But let's not let circumstances drive our faith. Let's have an objectivity that is not just encapsulated by how we feel or maybe what we've been through. </w:t>
      </w:r>
    </w:p>
    <w:p w14:paraId="19EC0B6B" w14:textId="77777777" w:rsidR="0089231B" w:rsidRPr="0089231B" w:rsidRDefault="0089231B" w:rsidP="0089231B">
      <w:pPr>
        <w:spacing w:line="276" w:lineRule="auto"/>
        <w:rPr>
          <w:rFonts w:ascii="Calibri" w:hAnsi="Calibri"/>
        </w:rPr>
      </w:pPr>
    </w:p>
    <w:p w14:paraId="0F7EC790" w14:textId="77777777" w:rsidR="0089231B" w:rsidRPr="0089231B" w:rsidRDefault="0089231B" w:rsidP="0089231B">
      <w:pPr>
        <w:spacing w:line="276" w:lineRule="auto"/>
        <w:rPr>
          <w:rFonts w:ascii="Calibri" w:hAnsi="Calibri"/>
        </w:rPr>
      </w:pPr>
      <w:r w:rsidRPr="0089231B">
        <w:rPr>
          <w:rFonts w:ascii="Calibri" w:hAnsi="Calibri"/>
        </w:rPr>
        <w:t xml:space="preserve">There is a difference in scripture between doubt and unbelief. Doubt is “I have some questions.” Unbelief is a matter of the heart. “I want to turn away from God.” They're not the same thing. </w:t>
      </w:r>
    </w:p>
    <w:p w14:paraId="0DBAA1ED" w14:textId="77777777" w:rsidR="0089231B" w:rsidRPr="0089231B" w:rsidRDefault="0089231B" w:rsidP="0089231B">
      <w:pPr>
        <w:spacing w:line="276" w:lineRule="auto"/>
        <w:rPr>
          <w:rFonts w:ascii="Calibri" w:hAnsi="Calibri"/>
        </w:rPr>
      </w:pPr>
    </w:p>
    <w:p w14:paraId="4BE2C6EE" w14:textId="77777777" w:rsidR="0089231B" w:rsidRPr="0089231B" w:rsidRDefault="0089231B" w:rsidP="0089231B">
      <w:pPr>
        <w:spacing w:line="276" w:lineRule="auto"/>
        <w:rPr>
          <w:rFonts w:ascii="Calibri" w:hAnsi="Calibri"/>
        </w:rPr>
      </w:pPr>
      <w:r w:rsidRPr="0089231B">
        <w:rPr>
          <w:rFonts w:ascii="Calibri" w:hAnsi="Calibri"/>
        </w:rPr>
        <w:t xml:space="preserve">A few years ago, I was over at a fast-food restaurant. I felt like the lady shorted me on the hashbrowns. I was kind of upset about this. I was hungry. I said as politely as I could (I put my pastor voice on), “Ma'am, could I please have a few more hashbrowns?” The lady took another sleeve, she filled it up, and she threw them at me at the counter. I was like, “Whoa.” I won't say the restaurant. It's right next to the church over here, but I won't say the name of it. My first inclination was, “I am never going back to that restaurant.” That was my first thought. </w:t>
      </w:r>
    </w:p>
    <w:p w14:paraId="55F67D63" w14:textId="77777777" w:rsidR="0089231B" w:rsidRPr="0089231B" w:rsidRDefault="0089231B" w:rsidP="0089231B">
      <w:pPr>
        <w:spacing w:line="276" w:lineRule="auto"/>
        <w:rPr>
          <w:rFonts w:ascii="Calibri" w:hAnsi="Calibri"/>
        </w:rPr>
      </w:pPr>
    </w:p>
    <w:p w14:paraId="6C353280" w14:textId="77777777" w:rsidR="0089231B" w:rsidRPr="0089231B" w:rsidRDefault="0089231B" w:rsidP="0089231B">
      <w:pPr>
        <w:spacing w:line="276" w:lineRule="auto"/>
        <w:rPr>
          <w:rFonts w:ascii="Calibri" w:hAnsi="Calibri"/>
        </w:rPr>
      </w:pPr>
      <w:r w:rsidRPr="0089231B">
        <w:rPr>
          <w:rFonts w:ascii="Calibri" w:hAnsi="Calibri"/>
        </w:rPr>
        <w:t xml:space="preserve">Then I was pulling out of the parking lot and this soccer mom in a Toyota Sienna was going like 5 miles an hour. She pulled right in front of me and I had to slam on my brakes. My first thought was, “All soccer moms cannot drive.” </w:t>
      </w:r>
    </w:p>
    <w:p w14:paraId="4FDF5C26" w14:textId="77777777" w:rsidR="0089231B" w:rsidRPr="0089231B" w:rsidRDefault="0089231B" w:rsidP="0089231B">
      <w:pPr>
        <w:spacing w:line="276" w:lineRule="auto"/>
        <w:rPr>
          <w:rFonts w:ascii="Calibri" w:hAnsi="Calibri"/>
        </w:rPr>
      </w:pPr>
    </w:p>
    <w:p w14:paraId="46DEFD30" w14:textId="77777777" w:rsidR="0089231B" w:rsidRPr="0089231B" w:rsidRDefault="0089231B" w:rsidP="0089231B">
      <w:pPr>
        <w:spacing w:line="276" w:lineRule="auto"/>
        <w:rPr>
          <w:rFonts w:ascii="Calibri" w:hAnsi="Calibri"/>
        </w:rPr>
      </w:pPr>
      <w:r w:rsidRPr="0089231B">
        <w:rPr>
          <w:rFonts w:ascii="Calibri" w:hAnsi="Calibri"/>
        </w:rPr>
        <w:t xml:space="preserve">Then it occurred to me just because one soccer mom in a Toyota Sienna cannot drive and just because one employee at this restaurant was rude, doesn’t mean that all soccer moms or all people who work at this restaurant are incapable, or rude, or whatever it may be. I can't base one experience on a whole group of people. </w:t>
      </w:r>
    </w:p>
    <w:p w14:paraId="73A3FD0A" w14:textId="77777777" w:rsidR="0089231B" w:rsidRPr="0089231B" w:rsidRDefault="0089231B" w:rsidP="0089231B">
      <w:pPr>
        <w:spacing w:line="276" w:lineRule="auto"/>
        <w:rPr>
          <w:rFonts w:ascii="Calibri" w:hAnsi="Calibri"/>
        </w:rPr>
      </w:pPr>
    </w:p>
    <w:p w14:paraId="752F6A55" w14:textId="3163BBC6" w:rsidR="0089231B" w:rsidRPr="0089231B" w:rsidRDefault="008F1B9C" w:rsidP="0089231B">
      <w:pPr>
        <w:spacing w:line="276" w:lineRule="auto"/>
        <w:rPr>
          <w:rFonts w:ascii="Calibri" w:hAnsi="Calibri"/>
        </w:rPr>
      </w:pPr>
      <w:r>
        <w:rPr>
          <w:rFonts w:ascii="Calibri" w:hAnsi="Calibri"/>
        </w:rPr>
        <w:lastRenderedPageBreak/>
        <w:t>W</w:t>
      </w:r>
      <w:r w:rsidR="0089231B" w:rsidRPr="0089231B">
        <w:rPr>
          <w:rFonts w:ascii="Calibri" w:hAnsi="Calibri"/>
        </w:rPr>
        <w:t xml:space="preserve">hen it comes to faith, people say, “He was a hypocrite. They were a Christian leader. They did this, so the gospel is not true.” That's the silliest thing I've ever heard. Our eyes are on Jesus, not on people. The gospel is about God, it's not about your next-door neighbor. We have to have enough maturity to separate fact from fiction. </w:t>
      </w:r>
    </w:p>
    <w:p w14:paraId="370F28E7" w14:textId="77777777" w:rsidR="0089231B" w:rsidRPr="0089231B" w:rsidRDefault="0089231B" w:rsidP="0089231B">
      <w:pPr>
        <w:spacing w:line="276" w:lineRule="auto"/>
        <w:rPr>
          <w:rFonts w:ascii="Calibri" w:hAnsi="Calibri"/>
        </w:rPr>
      </w:pPr>
    </w:p>
    <w:p w14:paraId="5BA100A8" w14:textId="77777777" w:rsidR="0089231B" w:rsidRPr="0089231B" w:rsidRDefault="0089231B" w:rsidP="0089231B">
      <w:pPr>
        <w:spacing w:line="276" w:lineRule="auto"/>
        <w:rPr>
          <w:rFonts w:ascii="Calibri" w:hAnsi="Calibri"/>
        </w:rPr>
      </w:pPr>
      <w:r w:rsidRPr="0089231B">
        <w:rPr>
          <w:rFonts w:ascii="Calibri" w:hAnsi="Calibri"/>
        </w:rPr>
        <w:t xml:space="preserve">My granddad was a Bible study leader at his church way back in the day. One day, he was asked by one of the leaders of the church to co-sign on a loan. My granddad was a very generous guy and he agreed to do it. Sometime later, that Christian leader split town, never paid the note, and my granddad had to cover that money. He swore he would never go to church ever again. He spent the whole second half of his life refusing to go to church. </w:t>
      </w:r>
    </w:p>
    <w:p w14:paraId="4AA30599" w14:textId="77777777" w:rsidR="0089231B" w:rsidRPr="0089231B" w:rsidRDefault="0089231B" w:rsidP="0089231B">
      <w:pPr>
        <w:spacing w:line="276" w:lineRule="auto"/>
        <w:rPr>
          <w:rFonts w:ascii="Calibri" w:hAnsi="Calibri"/>
        </w:rPr>
      </w:pPr>
    </w:p>
    <w:p w14:paraId="6B1A8CE1" w14:textId="7D86D40B" w:rsidR="0089231B" w:rsidRPr="0089231B" w:rsidRDefault="0089231B" w:rsidP="0089231B">
      <w:pPr>
        <w:spacing w:line="276" w:lineRule="auto"/>
        <w:rPr>
          <w:rFonts w:ascii="Calibri" w:hAnsi="Calibri"/>
        </w:rPr>
      </w:pPr>
      <w:r w:rsidRPr="0089231B">
        <w:rPr>
          <w:rFonts w:ascii="Calibri" w:hAnsi="Calibri"/>
        </w:rPr>
        <w:t xml:space="preserve">There's two sides to this coin. One is we have to keep our eyes on Jesus, not on people. But the second is, we also </w:t>
      </w:r>
      <w:proofErr w:type="gramStart"/>
      <w:r w:rsidRPr="0089231B">
        <w:rPr>
          <w:rFonts w:ascii="Calibri" w:hAnsi="Calibri"/>
        </w:rPr>
        <w:t>have to</w:t>
      </w:r>
      <w:proofErr w:type="gramEnd"/>
      <w:r w:rsidRPr="0089231B">
        <w:rPr>
          <w:rFonts w:ascii="Calibri" w:hAnsi="Calibri"/>
        </w:rPr>
        <w:t xml:space="preserve"> remember not everybody is mature enough to do that. Our actions and what we say and where we go and what we do really does matter because it can tarnish the message of Jesus with people whose eyes are not on the Lord. We have a great responsibility. We have a great opportunity to point people to Christ. But let's not let the circumstances distract us. </w:t>
      </w:r>
    </w:p>
    <w:p w14:paraId="749B8CD2" w14:textId="77777777" w:rsidR="0089231B" w:rsidRPr="0089231B" w:rsidRDefault="0089231B" w:rsidP="0089231B">
      <w:pPr>
        <w:spacing w:line="276" w:lineRule="auto"/>
        <w:rPr>
          <w:rFonts w:ascii="Calibri" w:hAnsi="Calibri"/>
        </w:rPr>
      </w:pPr>
    </w:p>
    <w:p w14:paraId="0E764283" w14:textId="77777777" w:rsidR="0089231B" w:rsidRPr="0089231B" w:rsidRDefault="0089231B" w:rsidP="0089231B">
      <w:pPr>
        <w:spacing w:line="276" w:lineRule="auto"/>
        <w:rPr>
          <w:rFonts w:ascii="Calibri" w:hAnsi="Calibri"/>
          <w:b/>
          <w:bCs/>
        </w:rPr>
      </w:pPr>
      <w:r w:rsidRPr="0089231B">
        <w:rPr>
          <w:rFonts w:ascii="Calibri" w:hAnsi="Calibri"/>
          <w:b/>
          <w:bCs/>
        </w:rPr>
        <w:t>4. Remember Jesus is patient.</w:t>
      </w:r>
    </w:p>
    <w:p w14:paraId="69E2568E" w14:textId="77777777" w:rsidR="0089231B" w:rsidRPr="0089231B" w:rsidRDefault="0089231B" w:rsidP="0089231B">
      <w:pPr>
        <w:spacing w:line="276" w:lineRule="auto"/>
        <w:rPr>
          <w:rFonts w:ascii="Calibri" w:hAnsi="Calibri"/>
        </w:rPr>
      </w:pPr>
    </w:p>
    <w:p w14:paraId="2B1F83EB" w14:textId="77777777" w:rsidR="0089231B" w:rsidRPr="0089231B" w:rsidRDefault="0089231B" w:rsidP="0089231B">
      <w:pPr>
        <w:spacing w:line="276" w:lineRule="auto"/>
        <w:rPr>
          <w:rFonts w:ascii="Calibri" w:hAnsi="Calibri"/>
        </w:rPr>
      </w:pPr>
      <w:r w:rsidRPr="0089231B">
        <w:rPr>
          <w:rFonts w:ascii="Calibri" w:hAnsi="Calibri"/>
        </w:rPr>
        <w:t>This, to me, is the most compelling piece of scripture related to this story.</w:t>
      </w:r>
    </w:p>
    <w:p w14:paraId="73148B49" w14:textId="77777777" w:rsidR="0089231B" w:rsidRPr="0089231B" w:rsidRDefault="0089231B" w:rsidP="0089231B">
      <w:pPr>
        <w:spacing w:line="276" w:lineRule="auto"/>
        <w:rPr>
          <w:rFonts w:ascii="Calibri" w:hAnsi="Calibri"/>
        </w:rPr>
      </w:pPr>
    </w:p>
    <w:p w14:paraId="76306335" w14:textId="77777777" w:rsidR="0089231B" w:rsidRPr="0089231B" w:rsidRDefault="0089231B" w:rsidP="0089231B">
      <w:pPr>
        <w:spacing w:line="276" w:lineRule="auto"/>
        <w:rPr>
          <w:rFonts w:ascii="Calibri" w:hAnsi="Calibri"/>
        </w:rPr>
      </w:pPr>
      <w:r w:rsidRPr="0089231B">
        <w:rPr>
          <w:rFonts w:ascii="Calibri" w:hAnsi="Calibri"/>
        </w:rPr>
        <w:t>“I tell you the truth: Among those born of women there has not risen anyone greater than John the Baptist; yet he who is least in the kingdom of heaven is greater than he. From the days of John the Baptist until now, the kingdom of heaven has been forcefully advancing, and forceful men lay hold of it. For all the Prophets and the Law prophesied until John. And if you are willing to accept it, he is the Elijah who was to come. He who has ears, let him hear” (Matthew 11:7-15).</w:t>
      </w:r>
    </w:p>
    <w:p w14:paraId="395AD37A" w14:textId="77777777" w:rsidR="0089231B" w:rsidRPr="0089231B" w:rsidRDefault="0089231B" w:rsidP="0089231B">
      <w:pPr>
        <w:spacing w:line="276" w:lineRule="auto"/>
        <w:rPr>
          <w:rFonts w:ascii="Calibri" w:hAnsi="Calibri"/>
        </w:rPr>
      </w:pPr>
    </w:p>
    <w:p w14:paraId="6C6FC676" w14:textId="77777777" w:rsidR="0089231B" w:rsidRPr="0089231B" w:rsidRDefault="0089231B" w:rsidP="0089231B">
      <w:pPr>
        <w:spacing w:line="276" w:lineRule="auto"/>
        <w:rPr>
          <w:rFonts w:ascii="Calibri" w:hAnsi="Calibri"/>
        </w:rPr>
      </w:pPr>
      <w:r w:rsidRPr="0089231B">
        <w:rPr>
          <w:rFonts w:ascii="Calibri" w:hAnsi="Calibri"/>
        </w:rPr>
        <w:t xml:space="preserve">Jesus responds to the doubt of John. He says, “John is an incredible man.” He compares him to Elijah. Who’s Elijah? Elijah is the </w:t>
      </w:r>
      <w:proofErr w:type="spellStart"/>
      <w:r w:rsidRPr="0089231B">
        <w:rPr>
          <w:rFonts w:ascii="Calibri" w:hAnsi="Calibri"/>
        </w:rPr>
        <w:t>baddest</w:t>
      </w:r>
      <w:proofErr w:type="spellEnd"/>
      <w:r w:rsidRPr="0089231B">
        <w:rPr>
          <w:rFonts w:ascii="Calibri" w:hAnsi="Calibri"/>
        </w:rPr>
        <w:t xml:space="preserve"> dude of the Old Testament. He says, “John is the new Elijah. He’s the greatest born among women.” In other words, he's the greatest man that ever lived. Jesus was born of divine origin, so that's different. But He's saying, “I believe in John. John is amazing.” Isn't it beautiful that Jesus loves and encourages the disciples of John the Baptist and He affirms the ministry of John, even though John has doubts. </w:t>
      </w:r>
    </w:p>
    <w:p w14:paraId="171D803A" w14:textId="77777777" w:rsidR="0089231B" w:rsidRPr="0089231B" w:rsidRDefault="0089231B" w:rsidP="0089231B">
      <w:pPr>
        <w:spacing w:line="276" w:lineRule="auto"/>
        <w:rPr>
          <w:rFonts w:ascii="Calibri" w:hAnsi="Calibri"/>
        </w:rPr>
      </w:pPr>
    </w:p>
    <w:p w14:paraId="61CCDF26" w14:textId="322DDE92" w:rsidR="0089231B" w:rsidRPr="0089231B" w:rsidRDefault="0089231B" w:rsidP="0089231B">
      <w:pPr>
        <w:spacing w:line="276" w:lineRule="auto"/>
        <w:rPr>
          <w:rFonts w:ascii="Calibri" w:hAnsi="Calibri"/>
        </w:rPr>
      </w:pPr>
      <w:r w:rsidRPr="0089231B">
        <w:rPr>
          <w:rFonts w:ascii="Calibri" w:hAnsi="Calibri"/>
        </w:rPr>
        <w:lastRenderedPageBreak/>
        <w:t>I want you to know, you may have some doubts, you may not have it all figured out, but Jesus believes in you. Jesus believes that even though we may not have all the answers and we may not have it all figured out, God can do great things in our lives. Jesus doesn't criticize John. You would think He would say, “Tell John to get his act together and quit doubting.”  I love the gospels because oftentimes Jesus says the opposite of what one might expect. This is a great example. He responds by saying, “</w:t>
      </w:r>
      <w:proofErr w:type="gramStart"/>
      <w:r w:rsidRPr="0089231B">
        <w:rPr>
          <w:rFonts w:ascii="Calibri" w:hAnsi="Calibri"/>
        </w:rPr>
        <w:t>Tell</w:t>
      </w:r>
      <w:proofErr w:type="gramEnd"/>
      <w:r w:rsidRPr="0089231B">
        <w:rPr>
          <w:rFonts w:ascii="Calibri" w:hAnsi="Calibri"/>
        </w:rPr>
        <w:t xml:space="preserve"> John what he's done is right. He's the man. He's prepared the way for the Messiah. He's the greatest born among women. Encourage him. Bless him. Tell him I'm still for him, I still believe in him, and everything will be fine.” </w:t>
      </w:r>
    </w:p>
    <w:p w14:paraId="0B99A9D9" w14:textId="77777777" w:rsidR="0089231B" w:rsidRPr="0089231B" w:rsidRDefault="0089231B" w:rsidP="0089231B">
      <w:pPr>
        <w:spacing w:line="276" w:lineRule="auto"/>
        <w:rPr>
          <w:rFonts w:ascii="Calibri" w:hAnsi="Calibri"/>
        </w:rPr>
      </w:pPr>
    </w:p>
    <w:p w14:paraId="211592AC" w14:textId="77777777" w:rsidR="0089231B" w:rsidRPr="0089231B" w:rsidRDefault="0089231B" w:rsidP="0089231B">
      <w:pPr>
        <w:spacing w:line="276" w:lineRule="auto"/>
        <w:rPr>
          <w:rFonts w:ascii="Calibri" w:hAnsi="Calibri"/>
        </w:rPr>
      </w:pPr>
      <w:r w:rsidRPr="0089231B">
        <w:rPr>
          <w:rFonts w:ascii="Calibri" w:hAnsi="Calibri"/>
        </w:rPr>
        <w:t xml:space="preserve">Moses wanted God to wipe out the Israelites when they rebelled against Him. Elijah's threat from Jezebel caused him to go into a deep state of depression and he wanted to die. Paul was burdened beyond measure, and even despaired of his life. You're going to go through some things in life. But don't let your circumstances redefine your faith. </w:t>
      </w:r>
    </w:p>
    <w:p w14:paraId="53A883BC" w14:textId="77777777" w:rsidR="0089231B" w:rsidRPr="0089231B" w:rsidRDefault="0089231B" w:rsidP="0089231B">
      <w:pPr>
        <w:spacing w:line="276" w:lineRule="auto"/>
        <w:rPr>
          <w:rFonts w:ascii="Calibri" w:hAnsi="Calibri"/>
        </w:rPr>
      </w:pPr>
    </w:p>
    <w:p w14:paraId="02D2A66E" w14:textId="77777777" w:rsidR="0089231B" w:rsidRPr="0089231B" w:rsidRDefault="0089231B" w:rsidP="0089231B">
      <w:pPr>
        <w:spacing w:line="276" w:lineRule="auto"/>
        <w:rPr>
          <w:rFonts w:ascii="Calibri" w:hAnsi="Calibri"/>
        </w:rPr>
      </w:pPr>
      <w:r w:rsidRPr="0089231B">
        <w:rPr>
          <w:rFonts w:ascii="Calibri" w:hAnsi="Calibri"/>
        </w:rPr>
        <w:t xml:space="preserve">God has a great plan for you. Your doubts will work themselves out if you will clarify your Christ, discover what the scripture says, don't let circumstances ruin your faith, and if you remember that Jesus is always for you. </w:t>
      </w:r>
    </w:p>
    <w:p w14:paraId="66478959" w14:textId="77777777" w:rsidR="0089231B" w:rsidRPr="0089231B" w:rsidRDefault="0089231B" w:rsidP="0089231B">
      <w:pPr>
        <w:spacing w:line="276" w:lineRule="auto"/>
        <w:rPr>
          <w:rFonts w:ascii="Calibri" w:hAnsi="Calibri"/>
        </w:rPr>
      </w:pPr>
    </w:p>
    <w:p w14:paraId="2FDD956E" w14:textId="3AE806B8" w:rsidR="0089231B" w:rsidRPr="0089231B" w:rsidRDefault="0089231B" w:rsidP="0089231B">
      <w:pPr>
        <w:spacing w:line="276" w:lineRule="auto"/>
        <w:rPr>
          <w:rFonts w:ascii="Calibri" w:hAnsi="Calibri"/>
          <w:sz w:val="28"/>
          <w:szCs w:val="28"/>
        </w:rPr>
      </w:pPr>
      <w:r w:rsidRPr="0089231B">
        <w:rPr>
          <w:rFonts w:ascii="Calibri" w:hAnsi="Calibri"/>
        </w:rPr>
        <w:br w:type="page"/>
      </w:r>
      <w:r w:rsidRPr="0089231B">
        <w:rPr>
          <w:rFonts w:ascii="Calibri" w:hAnsi="Calibri"/>
          <w:b/>
          <w:bCs/>
          <w:sz w:val="28"/>
          <w:szCs w:val="28"/>
          <w:u w:val="single"/>
        </w:rPr>
        <w:lastRenderedPageBreak/>
        <w:t>OUTLINE</w:t>
      </w:r>
    </w:p>
    <w:p w14:paraId="62BA7753" w14:textId="77777777" w:rsidR="0089231B" w:rsidRPr="0089231B" w:rsidRDefault="0089231B" w:rsidP="0089231B">
      <w:pPr>
        <w:spacing w:line="276" w:lineRule="auto"/>
        <w:rPr>
          <w:rFonts w:ascii="Calibri" w:hAnsi="Calibri"/>
          <w:b/>
          <w:bCs/>
        </w:rPr>
      </w:pPr>
    </w:p>
    <w:p w14:paraId="2680873E" w14:textId="72E778EF" w:rsidR="0089231B" w:rsidRPr="0089231B" w:rsidRDefault="0089231B" w:rsidP="0089231B">
      <w:pPr>
        <w:spacing w:line="276" w:lineRule="auto"/>
        <w:rPr>
          <w:rFonts w:ascii="Calibri" w:hAnsi="Calibri"/>
          <w:b/>
          <w:bCs/>
        </w:rPr>
      </w:pPr>
      <w:r w:rsidRPr="0089231B">
        <w:rPr>
          <w:rFonts w:ascii="Calibri" w:hAnsi="Calibri"/>
          <w:b/>
          <w:bCs/>
        </w:rPr>
        <w:t>1. Clarify Your Christ</w:t>
      </w:r>
      <w:r w:rsidR="000B57E0">
        <w:rPr>
          <w:rFonts w:ascii="Calibri" w:hAnsi="Calibri"/>
          <w:b/>
          <w:bCs/>
        </w:rPr>
        <w:t>.</w:t>
      </w:r>
    </w:p>
    <w:p w14:paraId="2BD11211" w14:textId="77777777" w:rsidR="0089231B" w:rsidRPr="0089231B" w:rsidRDefault="0089231B" w:rsidP="0089231B">
      <w:pPr>
        <w:spacing w:line="276" w:lineRule="auto"/>
        <w:rPr>
          <w:rFonts w:ascii="Calibri" w:hAnsi="Calibri"/>
        </w:rPr>
      </w:pPr>
    </w:p>
    <w:p w14:paraId="0EAEE707" w14:textId="77777777" w:rsidR="0089231B" w:rsidRPr="0089231B" w:rsidRDefault="0089231B" w:rsidP="0089231B">
      <w:pPr>
        <w:spacing w:line="276" w:lineRule="auto"/>
        <w:rPr>
          <w:rFonts w:ascii="Calibri" w:hAnsi="Calibri"/>
        </w:rPr>
      </w:pPr>
      <w:r w:rsidRPr="0089231B">
        <w:rPr>
          <w:rFonts w:ascii="Calibri" w:hAnsi="Calibri"/>
        </w:rPr>
        <w:t>When John heard in prison what Christ was doing, he sent his disciples to ask him, “Are you the one who was to come, or should we expect someone else?” Matthew 11:2-3 (NIV)</w:t>
      </w:r>
    </w:p>
    <w:p w14:paraId="66E1AAA4" w14:textId="77777777" w:rsidR="0089231B" w:rsidRPr="0089231B" w:rsidRDefault="0089231B" w:rsidP="0089231B">
      <w:pPr>
        <w:spacing w:line="276" w:lineRule="auto"/>
        <w:rPr>
          <w:rFonts w:ascii="Calibri" w:hAnsi="Calibri"/>
        </w:rPr>
      </w:pPr>
    </w:p>
    <w:p w14:paraId="7A5C5122" w14:textId="77777777" w:rsidR="0089231B" w:rsidRPr="0089231B" w:rsidRDefault="0089231B" w:rsidP="0089231B">
      <w:pPr>
        <w:spacing w:line="276" w:lineRule="auto"/>
        <w:rPr>
          <w:rFonts w:ascii="Calibri" w:hAnsi="Calibri"/>
        </w:rPr>
      </w:pPr>
      <w:r w:rsidRPr="0089231B">
        <w:rPr>
          <w:rFonts w:ascii="Calibri" w:hAnsi="Calibri"/>
        </w:rPr>
        <w:t>Jesus replied, “Go back and report to John what you hear and see:  The blind receive sight, the lame walk, those who have leprosy are cured, the deaf hear, the dead are raised, and the good news is preached to the poor.  Blessed is the man who does not fall away on account of me.” Matthew 11:4-6 (NIV)</w:t>
      </w:r>
    </w:p>
    <w:p w14:paraId="42A17359" w14:textId="77777777" w:rsidR="0089231B" w:rsidRPr="0089231B" w:rsidRDefault="0089231B" w:rsidP="0089231B">
      <w:pPr>
        <w:spacing w:line="276" w:lineRule="auto"/>
        <w:rPr>
          <w:rFonts w:ascii="Calibri" w:hAnsi="Calibri"/>
        </w:rPr>
      </w:pPr>
    </w:p>
    <w:p w14:paraId="46D2E9AF" w14:textId="3517558C" w:rsidR="0089231B" w:rsidRPr="0089231B" w:rsidRDefault="0089231B" w:rsidP="0089231B">
      <w:pPr>
        <w:spacing w:line="276" w:lineRule="auto"/>
        <w:rPr>
          <w:rFonts w:ascii="Calibri" w:hAnsi="Calibri"/>
          <w:b/>
          <w:bCs/>
        </w:rPr>
      </w:pPr>
      <w:r w:rsidRPr="0089231B">
        <w:rPr>
          <w:rFonts w:ascii="Calibri" w:hAnsi="Calibri"/>
          <w:b/>
          <w:bCs/>
        </w:rPr>
        <w:t>2. Discover What Scripture Says</w:t>
      </w:r>
      <w:r w:rsidR="000B57E0">
        <w:rPr>
          <w:rFonts w:ascii="Calibri" w:hAnsi="Calibri"/>
          <w:b/>
          <w:bCs/>
        </w:rPr>
        <w:t>.</w:t>
      </w:r>
    </w:p>
    <w:p w14:paraId="245BBBF0" w14:textId="77777777" w:rsidR="0089231B" w:rsidRPr="0089231B" w:rsidRDefault="0089231B" w:rsidP="0089231B">
      <w:pPr>
        <w:spacing w:line="276" w:lineRule="auto"/>
        <w:rPr>
          <w:rFonts w:ascii="Calibri" w:hAnsi="Calibri"/>
        </w:rPr>
      </w:pPr>
    </w:p>
    <w:p w14:paraId="6E45A619" w14:textId="77777777" w:rsidR="0089231B" w:rsidRPr="0089231B" w:rsidRDefault="0089231B" w:rsidP="0089231B">
      <w:pPr>
        <w:spacing w:line="276" w:lineRule="auto"/>
        <w:rPr>
          <w:rFonts w:ascii="Calibri" w:hAnsi="Calibri"/>
        </w:rPr>
      </w:pPr>
      <w:r w:rsidRPr="0089231B">
        <w:rPr>
          <w:rFonts w:ascii="Calibri" w:hAnsi="Calibri"/>
        </w:rPr>
        <w:t>Jesus replied, “Go back and report to John what you hear and see:  The blind receive sight, the lame walk, those who have leprosy are cured, the deaf hear, the dead are raised, and the good news is preached to the poor.  Blessed is the man who does not fall away on account of me.” Matthew 11:4-6 (NIV)</w:t>
      </w:r>
    </w:p>
    <w:p w14:paraId="01020AF7" w14:textId="77777777" w:rsidR="0089231B" w:rsidRPr="0089231B" w:rsidRDefault="0089231B" w:rsidP="0089231B">
      <w:pPr>
        <w:spacing w:line="276" w:lineRule="auto"/>
        <w:rPr>
          <w:rFonts w:ascii="Calibri" w:hAnsi="Calibri"/>
        </w:rPr>
      </w:pPr>
    </w:p>
    <w:p w14:paraId="466B5F33" w14:textId="77777777" w:rsidR="0089231B" w:rsidRPr="0089231B" w:rsidRDefault="0089231B" w:rsidP="0089231B">
      <w:pPr>
        <w:spacing w:line="276" w:lineRule="auto"/>
        <w:rPr>
          <w:rFonts w:ascii="Calibri" w:hAnsi="Calibri"/>
        </w:rPr>
      </w:pPr>
      <w:r w:rsidRPr="0089231B">
        <w:rPr>
          <w:rFonts w:ascii="Calibri" w:hAnsi="Calibri"/>
        </w:rPr>
        <w:t>Yet faith comes from listening to this message of good news—the Good News about Christ. Romans 10:17 (NLT)</w:t>
      </w:r>
    </w:p>
    <w:p w14:paraId="20300D95" w14:textId="77777777" w:rsidR="0089231B" w:rsidRPr="0089231B" w:rsidRDefault="0089231B" w:rsidP="0089231B">
      <w:pPr>
        <w:spacing w:line="276" w:lineRule="auto"/>
        <w:rPr>
          <w:rFonts w:ascii="Calibri" w:hAnsi="Calibri"/>
        </w:rPr>
      </w:pPr>
    </w:p>
    <w:p w14:paraId="6E85DB34" w14:textId="50E81B18" w:rsidR="0089231B" w:rsidRPr="0089231B" w:rsidRDefault="0089231B" w:rsidP="0089231B">
      <w:pPr>
        <w:spacing w:line="276" w:lineRule="auto"/>
        <w:rPr>
          <w:rFonts w:ascii="Calibri" w:hAnsi="Calibri"/>
          <w:b/>
          <w:bCs/>
        </w:rPr>
      </w:pPr>
      <w:r w:rsidRPr="0089231B">
        <w:rPr>
          <w:rFonts w:ascii="Calibri" w:hAnsi="Calibri"/>
          <w:b/>
          <w:bCs/>
        </w:rPr>
        <w:t>3. Don’t Let Circumstances Distract</w:t>
      </w:r>
      <w:r w:rsidR="000B57E0">
        <w:rPr>
          <w:rFonts w:ascii="Calibri" w:hAnsi="Calibri"/>
          <w:b/>
          <w:bCs/>
        </w:rPr>
        <w:t>.</w:t>
      </w:r>
    </w:p>
    <w:p w14:paraId="20373E12" w14:textId="77777777" w:rsidR="0089231B" w:rsidRPr="0089231B" w:rsidRDefault="0089231B" w:rsidP="0089231B">
      <w:pPr>
        <w:spacing w:line="276" w:lineRule="auto"/>
        <w:rPr>
          <w:rFonts w:ascii="Calibri" w:hAnsi="Calibri"/>
        </w:rPr>
      </w:pPr>
    </w:p>
    <w:p w14:paraId="02550CD6" w14:textId="77777777" w:rsidR="0089231B" w:rsidRPr="0089231B" w:rsidRDefault="0089231B" w:rsidP="0089231B">
      <w:pPr>
        <w:spacing w:line="276" w:lineRule="auto"/>
        <w:rPr>
          <w:rFonts w:ascii="Calibri" w:hAnsi="Calibri"/>
        </w:rPr>
      </w:pPr>
      <w:r w:rsidRPr="0089231B">
        <w:rPr>
          <w:rFonts w:ascii="Calibri" w:hAnsi="Calibri"/>
        </w:rPr>
        <w:t>John the Baptist, who was now in prison, heard about all the things the Messiah was doing. So he sent his disciples to ask Jesus, to ask him, “Are you the one who was to come, or should we expect someone else?” Matthew 11:2-3 (NIV)</w:t>
      </w:r>
    </w:p>
    <w:p w14:paraId="13DA2E7C" w14:textId="77777777" w:rsidR="0089231B" w:rsidRPr="0089231B" w:rsidRDefault="0089231B" w:rsidP="0089231B">
      <w:pPr>
        <w:spacing w:line="276" w:lineRule="auto"/>
        <w:rPr>
          <w:rFonts w:ascii="Calibri" w:hAnsi="Calibri"/>
          <w:b/>
          <w:bCs/>
        </w:rPr>
      </w:pPr>
    </w:p>
    <w:p w14:paraId="3435FC21" w14:textId="5B39BBD7" w:rsidR="0089231B" w:rsidRPr="0089231B" w:rsidRDefault="0089231B" w:rsidP="0089231B">
      <w:pPr>
        <w:spacing w:line="276" w:lineRule="auto"/>
        <w:rPr>
          <w:rFonts w:ascii="Calibri" w:hAnsi="Calibri"/>
          <w:b/>
          <w:bCs/>
        </w:rPr>
      </w:pPr>
      <w:r w:rsidRPr="0089231B">
        <w:rPr>
          <w:rFonts w:ascii="Calibri" w:hAnsi="Calibri"/>
          <w:b/>
          <w:bCs/>
        </w:rPr>
        <w:t>4. Remember Jesus Is Patient</w:t>
      </w:r>
      <w:r w:rsidR="000B57E0">
        <w:rPr>
          <w:rFonts w:ascii="Calibri" w:hAnsi="Calibri"/>
          <w:b/>
          <w:bCs/>
        </w:rPr>
        <w:t>.</w:t>
      </w:r>
    </w:p>
    <w:p w14:paraId="1616477F" w14:textId="77777777" w:rsidR="0089231B" w:rsidRPr="0089231B" w:rsidRDefault="0089231B" w:rsidP="0089231B">
      <w:pPr>
        <w:spacing w:line="276" w:lineRule="auto"/>
        <w:rPr>
          <w:rFonts w:ascii="Calibri" w:hAnsi="Calibri"/>
        </w:rPr>
      </w:pPr>
    </w:p>
    <w:p w14:paraId="6FC18DE1" w14:textId="01CEBAF8" w:rsidR="0089231B" w:rsidRPr="0089231B" w:rsidRDefault="0089231B" w:rsidP="0089231B">
      <w:pPr>
        <w:spacing w:line="276" w:lineRule="auto"/>
        <w:rPr>
          <w:rFonts w:ascii="Calibri" w:hAnsi="Calibri"/>
        </w:rPr>
      </w:pPr>
      <w:r w:rsidRPr="0089231B">
        <w:rPr>
          <w:rFonts w:ascii="Calibri" w:hAnsi="Calibri"/>
        </w:rPr>
        <w:t xml:space="preserve">I tell you the truth: Among those born of women there has not risen anyone greater than John the Baptist; yet he who is least in the kingdom of heaven is greater than he. From the days of </w:t>
      </w:r>
      <w:proofErr w:type="gramStart"/>
      <w:r w:rsidRPr="0089231B">
        <w:rPr>
          <w:rFonts w:ascii="Calibri" w:hAnsi="Calibri"/>
        </w:rPr>
        <w:t>John</w:t>
      </w:r>
      <w:proofErr w:type="gramEnd"/>
      <w:r w:rsidRPr="0089231B">
        <w:rPr>
          <w:rFonts w:ascii="Calibri" w:hAnsi="Calibri"/>
        </w:rPr>
        <w:t xml:space="preserve"> the Baptist until now, the kingdom of heaven has been forcefully advancing, and forceful men lay hold of it. For all the Prophets and the Law prophesied until John. And if you are willing to accept it, he is the Elijah who was to come. He who has ears, let him hear. Matthew 11:7-15 (NIV)</w:t>
      </w:r>
    </w:p>
    <w:p w14:paraId="6F6CDA29" w14:textId="77777777" w:rsidR="0089231B" w:rsidRPr="0089231B" w:rsidRDefault="0089231B" w:rsidP="0089231B">
      <w:pPr>
        <w:spacing w:line="276" w:lineRule="auto"/>
        <w:rPr>
          <w:rFonts w:ascii="Calibri" w:hAnsi="Calibri"/>
        </w:rPr>
      </w:pPr>
    </w:p>
    <w:p w14:paraId="3DFA469D" w14:textId="77777777" w:rsidR="0089231B" w:rsidRPr="0089231B" w:rsidRDefault="0089231B" w:rsidP="0089231B">
      <w:pPr>
        <w:spacing w:line="276" w:lineRule="auto"/>
        <w:rPr>
          <w:rFonts w:ascii="Calibri" w:hAnsi="Calibri"/>
        </w:rPr>
      </w:pPr>
      <w:r w:rsidRPr="0089231B">
        <w:rPr>
          <w:rFonts w:ascii="Calibri" w:hAnsi="Calibri"/>
        </w:rPr>
        <w:lastRenderedPageBreak/>
        <w:t>“‘If you can’?” said Jesus. “Everything is possible for him who believes.” Immediately the boy’s father exclaimed, “I do believe; help me overcome my unbelief!” Mark 9:23-24 (NIV)</w:t>
      </w:r>
    </w:p>
    <w:p w14:paraId="1F1E2D66" w14:textId="77777777" w:rsidR="00F81C0F" w:rsidRPr="0091120A" w:rsidRDefault="00F81C0F" w:rsidP="009E4AB7">
      <w:pPr>
        <w:spacing w:line="276" w:lineRule="auto"/>
        <w:rPr>
          <w:rFonts w:ascii="Calibri" w:hAnsi="Calibri"/>
        </w:rPr>
      </w:pPr>
    </w:p>
    <w:p w14:paraId="12E548F9"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B9DC8" w14:textId="77777777" w:rsidR="005D7BCB" w:rsidRDefault="005D7BCB">
      <w:r>
        <w:separator/>
      </w:r>
    </w:p>
  </w:endnote>
  <w:endnote w:type="continuationSeparator" w:id="0">
    <w:p w14:paraId="19792478" w14:textId="77777777" w:rsidR="005D7BCB" w:rsidRDefault="005D7BCB">
      <w:r>
        <w:continuationSeparator/>
      </w:r>
    </w:p>
  </w:endnote>
  <w:endnote w:type="continuationNotice" w:id="1">
    <w:p w14:paraId="537DC60F" w14:textId="77777777" w:rsidR="005D7BCB" w:rsidRDefault="005D7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DBA10" w14:textId="77777777" w:rsidR="008403D6" w:rsidRDefault="008403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18AD1393" w:rsidR="000D064C" w:rsidRPr="00E001F4" w:rsidRDefault="005E7A87" w:rsidP="00E001F4">
    <w:pPr>
      <w:pStyle w:val="Footer"/>
      <w:jc w:val="right"/>
      <w:rPr>
        <w:rFonts w:ascii="Calibri" w:hAnsi="Calibri"/>
      </w:rPr>
    </w:pPr>
    <w:r>
      <w:tab/>
    </w:r>
    <w:r w:rsidR="00D86BB9">
      <w:rPr>
        <w:rFonts w:ascii="Calibri" w:hAnsi="Calibri"/>
        <w:b/>
        <w:bCs/>
      </w:rPr>
      <w:t>Doubters Welcome</w:t>
    </w:r>
    <w:r w:rsidR="000D064C" w:rsidRPr="00E001F4">
      <w:rPr>
        <w:rFonts w:ascii="Calibri" w:hAnsi="Calibri"/>
        <w:b/>
        <w:bCs/>
      </w:rPr>
      <w:t>—</w:t>
    </w:r>
    <w:r w:rsidR="0089231B">
      <w:rPr>
        <w:rFonts w:ascii="Calibri" w:hAnsi="Calibri"/>
        <w:b/>
        <w:bCs/>
      </w:rPr>
      <w:t>Don’t Doubt God Out</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47064" w14:textId="77777777" w:rsidR="008403D6" w:rsidRDefault="008403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60E5D" w14:textId="77777777" w:rsidR="005D7BCB" w:rsidRDefault="005D7BCB">
      <w:r>
        <w:separator/>
      </w:r>
    </w:p>
  </w:footnote>
  <w:footnote w:type="continuationSeparator" w:id="0">
    <w:p w14:paraId="7A36CCEA" w14:textId="77777777" w:rsidR="005D7BCB" w:rsidRDefault="005D7BCB">
      <w:r>
        <w:continuationSeparator/>
      </w:r>
    </w:p>
  </w:footnote>
  <w:footnote w:type="continuationNotice" w:id="1">
    <w:p w14:paraId="3829CB07" w14:textId="77777777" w:rsidR="005D7BCB" w:rsidRDefault="005D7B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82D3E"/>
    <w:rsid w:val="0008638E"/>
    <w:rsid w:val="00095757"/>
    <w:rsid w:val="000966E0"/>
    <w:rsid w:val="000A14EA"/>
    <w:rsid w:val="000B1492"/>
    <w:rsid w:val="000B327E"/>
    <w:rsid w:val="000B57E0"/>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4038"/>
    <w:rsid w:val="001C6DAF"/>
    <w:rsid w:val="001E3993"/>
    <w:rsid w:val="001F16E7"/>
    <w:rsid w:val="001F2E97"/>
    <w:rsid w:val="001F736C"/>
    <w:rsid w:val="002252B6"/>
    <w:rsid w:val="002255D9"/>
    <w:rsid w:val="00236AB3"/>
    <w:rsid w:val="00255946"/>
    <w:rsid w:val="00263FE4"/>
    <w:rsid w:val="00274BB9"/>
    <w:rsid w:val="0028034F"/>
    <w:rsid w:val="00285843"/>
    <w:rsid w:val="00290511"/>
    <w:rsid w:val="002A27F0"/>
    <w:rsid w:val="002B7D3B"/>
    <w:rsid w:val="002B7DA4"/>
    <w:rsid w:val="002D3E02"/>
    <w:rsid w:val="002D6FF3"/>
    <w:rsid w:val="002E1AD4"/>
    <w:rsid w:val="002F3A62"/>
    <w:rsid w:val="002F6231"/>
    <w:rsid w:val="00302833"/>
    <w:rsid w:val="00313F0F"/>
    <w:rsid w:val="00327235"/>
    <w:rsid w:val="003351DD"/>
    <w:rsid w:val="003360D2"/>
    <w:rsid w:val="0034188B"/>
    <w:rsid w:val="00346C31"/>
    <w:rsid w:val="00386B56"/>
    <w:rsid w:val="00394E73"/>
    <w:rsid w:val="00397EA2"/>
    <w:rsid w:val="003D2E36"/>
    <w:rsid w:val="003E0C7C"/>
    <w:rsid w:val="003E3313"/>
    <w:rsid w:val="003E6080"/>
    <w:rsid w:val="003F23DC"/>
    <w:rsid w:val="003F6FC6"/>
    <w:rsid w:val="00403663"/>
    <w:rsid w:val="00404A59"/>
    <w:rsid w:val="0042042A"/>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50E7"/>
    <w:rsid w:val="00554E4A"/>
    <w:rsid w:val="00582FFE"/>
    <w:rsid w:val="00585F84"/>
    <w:rsid w:val="005922EB"/>
    <w:rsid w:val="005B2103"/>
    <w:rsid w:val="005B43AA"/>
    <w:rsid w:val="005B5A7B"/>
    <w:rsid w:val="005D45B6"/>
    <w:rsid w:val="005D7BCB"/>
    <w:rsid w:val="005E1B8C"/>
    <w:rsid w:val="005E3D64"/>
    <w:rsid w:val="005E7A87"/>
    <w:rsid w:val="006104B7"/>
    <w:rsid w:val="0062720A"/>
    <w:rsid w:val="00631CBE"/>
    <w:rsid w:val="006652C7"/>
    <w:rsid w:val="006666D7"/>
    <w:rsid w:val="00676E96"/>
    <w:rsid w:val="00695375"/>
    <w:rsid w:val="006A24A7"/>
    <w:rsid w:val="006A6FCB"/>
    <w:rsid w:val="006B7862"/>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73BF"/>
    <w:rsid w:val="008356BD"/>
    <w:rsid w:val="008403D6"/>
    <w:rsid w:val="0084063F"/>
    <w:rsid w:val="00866B7A"/>
    <w:rsid w:val="00870C4A"/>
    <w:rsid w:val="00872B1A"/>
    <w:rsid w:val="00890144"/>
    <w:rsid w:val="0089231B"/>
    <w:rsid w:val="00894E92"/>
    <w:rsid w:val="00895E2E"/>
    <w:rsid w:val="008B653B"/>
    <w:rsid w:val="008C653F"/>
    <w:rsid w:val="008F1B9C"/>
    <w:rsid w:val="0091120A"/>
    <w:rsid w:val="00911AC1"/>
    <w:rsid w:val="00915AB5"/>
    <w:rsid w:val="009175B4"/>
    <w:rsid w:val="00923C10"/>
    <w:rsid w:val="00937628"/>
    <w:rsid w:val="009417A7"/>
    <w:rsid w:val="00951E3F"/>
    <w:rsid w:val="00956D2C"/>
    <w:rsid w:val="00963031"/>
    <w:rsid w:val="00972B7A"/>
    <w:rsid w:val="009811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83591"/>
    <w:rsid w:val="00A84CE3"/>
    <w:rsid w:val="00AB12C5"/>
    <w:rsid w:val="00AC1B83"/>
    <w:rsid w:val="00AF468A"/>
    <w:rsid w:val="00B03B8B"/>
    <w:rsid w:val="00B10327"/>
    <w:rsid w:val="00B158DB"/>
    <w:rsid w:val="00B3092B"/>
    <w:rsid w:val="00B40364"/>
    <w:rsid w:val="00B56A4D"/>
    <w:rsid w:val="00B604D0"/>
    <w:rsid w:val="00B77254"/>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B3D90"/>
    <w:rsid w:val="00CC7FC1"/>
    <w:rsid w:val="00CD108B"/>
    <w:rsid w:val="00CE52CA"/>
    <w:rsid w:val="00CE6359"/>
    <w:rsid w:val="00CF45D3"/>
    <w:rsid w:val="00CF7248"/>
    <w:rsid w:val="00D17448"/>
    <w:rsid w:val="00D2027F"/>
    <w:rsid w:val="00D21495"/>
    <w:rsid w:val="00D220DB"/>
    <w:rsid w:val="00D22877"/>
    <w:rsid w:val="00D44685"/>
    <w:rsid w:val="00D6624D"/>
    <w:rsid w:val="00D80D10"/>
    <w:rsid w:val="00D86340"/>
    <w:rsid w:val="00D86BB9"/>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91EAD"/>
    <w:rsid w:val="00EF1491"/>
    <w:rsid w:val="00EF1DC2"/>
    <w:rsid w:val="00F07ABA"/>
    <w:rsid w:val="00F110E3"/>
    <w:rsid w:val="00F152F0"/>
    <w:rsid w:val="00F31FAF"/>
    <w:rsid w:val="00F3234E"/>
    <w:rsid w:val="00F36CB1"/>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55</TotalTime>
  <Pages>11</Pages>
  <Words>3369</Words>
  <Characters>19206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22530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7</cp:revision>
  <cp:lastPrinted>2022-12-19T04:52:00Z</cp:lastPrinted>
  <dcterms:created xsi:type="dcterms:W3CDTF">2023-01-28T20:30:00Z</dcterms:created>
  <dcterms:modified xsi:type="dcterms:W3CDTF">2023-01-30T00:59:00Z</dcterms:modified>
  <cp:category/>
</cp:coreProperties>
</file>